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769"/>
        <w:gridCol w:w="3912"/>
      </w:tblGrid>
      <w:tr w:rsidR="00570738" w:rsidRPr="0051240F" w14:paraId="4E5DF7AE" w14:textId="77777777" w:rsidTr="00570738">
        <w:trPr>
          <w:cantSplit/>
        </w:trPr>
        <w:tc>
          <w:tcPr>
            <w:tcW w:w="1191" w:type="dxa"/>
            <w:vMerge w:val="restart"/>
          </w:tcPr>
          <w:p w14:paraId="2AD1144B" w14:textId="77777777" w:rsidR="00570738" w:rsidRPr="0051240F" w:rsidRDefault="00570738" w:rsidP="0057073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1240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F7CC48D" wp14:editId="308D1DA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3204570A" w14:textId="77777777" w:rsidR="00570738" w:rsidRPr="0051240F" w:rsidRDefault="00570738" w:rsidP="00570738">
            <w:pPr>
              <w:rPr>
                <w:sz w:val="16"/>
                <w:szCs w:val="16"/>
              </w:rPr>
            </w:pPr>
            <w:r w:rsidRPr="0051240F">
              <w:rPr>
                <w:sz w:val="16"/>
                <w:szCs w:val="16"/>
              </w:rPr>
              <w:t>INTERNATIONAL TELECOMMUNICATION UNION</w:t>
            </w:r>
          </w:p>
          <w:p w14:paraId="6B8BF3A5" w14:textId="77777777" w:rsidR="00570738" w:rsidRPr="0051240F" w:rsidRDefault="00570738" w:rsidP="00570738">
            <w:pPr>
              <w:rPr>
                <w:b/>
                <w:bCs/>
                <w:sz w:val="26"/>
                <w:szCs w:val="26"/>
              </w:rPr>
            </w:pPr>
            <w:r w:rsidRPr="0051240F">
              <w:rPr>
                <w:b/>
                <w:bCs/>
                <w:sz w:val="26"/>
                <w:szCs w:val="26"/>
              </w:rPr>
              <w:t>TELECOMMUNICATION</w:t>
            </w:r>
            <w:r w:rsidRPr="005124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0EF90C" w14:textId="77777777" w:rsidR="00570738" w:rsidRPr="0051240F" w:rsidRDefault="00570738" w:rsidP="00570738">
            <w:pPr>
              <w:rPr>
                <w:sz w:val="20"/>
                <w:szCs w:val="20"/>
              </w:rPr>
            </w:pPr>
            <w:r w:rsidRPr="0051240F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51240F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0754828" w14:textId="1098F316" w:rsidR="00570738" w:rsidRPr="0051240F" w:rsidRDefault="00570738" w:rsidP="00570738">
            <w:pPr>
              <w:pStyle w:val="Docnumber"/>
            </w:pPr>
            <w:r w:rsidRPr="0051240F">
              <w:t>TSAG-</w:t>
            </w:r>
            <w:r w:rsidR="009601F7" w:rsidRPr="0051240F">
              <w:t>TD975</w:t>
            </w:r>
          </w:p>
        </w:tc>
      </w:tr>
      <w:bookmarkEnd w:id="0"/>
      <w:tr w:rsidR="00570738" w:rsidRPr="0051240F" w14:paraId="0FB73E75" w14:textId="77777777" w:rsidTr="00570738">
        <w:trPr>
          <w:cantSplit/>
        </w:trPr>
        <w:tc>
          <w:tcPr>
            <w:tcW w:w="1191" w:type="dxa"/>
            <w:vMerge/>
          </w:tcPr>
          <w:p w14:paraId="05F39D30" w14:textId="77777777" w:rsidR="00570738" w:rsidRPr="0051240F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2"/>
            <w:vMerge/>
          </w:tcPr>
          <w:p w14:paraId="6DE1FF25" w14:textId="77777777" w:rsidR="00570738" w:rsidRPr="0051240F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2061DF0" w14:textId="77777777" w:rsidR="00570738" w:rsidRPr="0051240F" w:rsidRDefault="00570738" w:rsidP="005707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1240F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70738" w:rsidRPr="0051240F" w14:paraId="1F6807A0" w14:textId="77777777" w:rsidTr="0057073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3E3BFD0" w14:textId="77777777" w:rsidR="00570738" w:rsidRPr="0051240F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53422F9B" w14:textId="77777777" w:rsidR="00570738" w:rsidRPr="0051240F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D292B1F" w14:textId="77777777" w:rsidR="00570738" w:rsidRPr="0051240F" w:rsidRDefault="00570738" w:rsidP="00570738">
            <w:pPr>
              <w:jc w:val="right"/>
              <w:rPr>
                <w:b/>
                <w:bCs/>
                <w:sz w:val="28"/>
                <w:szCs w:val="28"/>
              </w:rPr>
            </w:pPr>
            <w:r w:rsidRPr="005124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0738" w:rsidRPr="0051240F" w14:paraId="2437D519" w14:textId="77777777" w:rsidTr="00570738">
        <w:trPr>
          <w:cantSplit/>
        </w:trPr>
        <w:tc>
          <w:tcPr>
            <w:tcW w:w="1617" w:type="dxa"/>
            <w:gridSpan w:val="2"/>
          </w:tcPr>
          <w:p w14:paraId="74F943E9" w14:textId="77777777" w:rsidR="00570738" w:rsidRPr="0051240F" w:rsidRDefault="00570738" w:rsidP="0057073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51240F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9AF4A17" w14:textId="37CF153F" w:rsidR="00570738" w:rsidRPr="0051240F" w:rsidRDefault="00490BD9" w:rsidP="00570738">
            <w:r w:rsidRPr="0051240F">
              <w:t>N/A</w:t>
            </w:r>
          </w:p>
        </w:tc>
        <w:tc>
          <w:tcPr>
            <w:tcW w:w="4681" w:type="dxa"/>
            <w:gridSpan w:val="2"/>
          </w:tcPr>
          <w:p w14:paraId="74BA255A" w14:textId="3833C83E" w:rsidR="00570738" w:rsidRPr="0051240F" w:rsidRDefault="00570738" w:rsidP="00570738">
            <w:pPr>
              <w:jc w:val="right"/>
            </w:pPr>
            <w:r w:rsidRPr="0051240F">
              <w:t xml:space="preserve">Virtual, </w:t>
            </w:r>
            <w:r w:rsidR="00E63CC1" w:rsidRPr="0051240F">
              <w:t>11-18 January 2021</w:t>
            </w:r>
          </w:p>
        </w:tc>
      </w:tr>
      <w:tr w:rsidR="00570738" w:rsidRPr="0051240F" w14:paraId="77F03AA6" w14:textId="77777777" w:rsidTr="00570738">
        <w:trPr>
          <w:cantSplit/>
        </w:trPr>
        <w:tc>
          <w:tcPr>
            <w:tcW w:w="9923" w:type="dxa"/>
            <w:gridSpan w:val="5"/>
          </w:tcPr>
          <w:p w14:paraId="0CF6ED09" w14:textId="77777777" w:rsidR="00570738" w:rsidRPr="0051240F" w:rsidRDefault="00570738" w:rsidP="0057073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51240F">
              <w:rPr>
                <w:b/>
                <w:bCs/>
              </w:rPr>
              <w:t>TD</w:t>
            </w:r>
          </w:p>
        </w:tc>
      </w:tr>
      <w:tr w:rsidR="00570738" w:rsidRPr="0051240F" w14:paraId="73F678C5" w14:textId="77777777" w:rsidTr="00570738">
        <w:trPr>
          <w:cantSplit/>
        </w:trPr>
        <w:tc>
          <w:tcPr>
            <w:tcW w:w="1617" w:type="dxa"/>
            <w:gridSpan w:val="2"/>
          </w:tcPr>
          <w:p w14:paraId="5606DDFA" w14:textId="77777777" w:rsidR="00570738" w:rsidRPr="0051240F" w:rsidRDefault="00570738" w:rsidP="00570738">
            <w:pPr>
              <w:rPr>
                <w:b/>
                <w:bCs/>
              </w:rPr>
            </w:pPr>
            <w:bookmarkStart w:id="8" w:name="dsource" w:colFirst="1" w:colLast="1"/>
            <w:bookmarkStart w:id="9" w:name="_Hlk46831070"/>
            <w:bookmarkEnd w:id="6"/>
            <w:bookmarkEnd w:id="7"/>
            <w:r w:rsidRPr="0051240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07E9A68" w14:textId="7C54F0FC" w:rsidR="00570738" w:rsidRPr="0051240F" w:rsidRDefault="00570738" w:rsidP="00F82639">
            <w:pPr>
              <w:pStyle w:val="LSSource"/>
            </w:pPr>
            <w:r w:rsidRPr="0051240F">
              <w:t>ITU-T SG</w:t>
            </w:r>
            <w:r w:rsidR="00F82639" w:rsidRPr="0051240F">
              <w:t>5</w:t>
            </w:r>
            <w:r w:rsidRPr="0051240F">
              <w:t xml:space="preserve"> </w:t>
            </w:r>
            <w:r w:rsidR="00F82639" w:rsidRPr="0051240F">
              <w:t>Acting c</w:t>
            </w:r>
            <w:r w:rsidRPr="0051240F">
              <w:t>hairman</w:t>
            </w:r>
          </w:p>
        </w:tc>
      </w:tr>
      <w:tr w:rsidR="00570738" w:rsidRPr="0051240F" w14:paraId="7B6E0A3A" w14:textId="77777777" w:rsidTr="00570738">
        <w:trPr>
          <w:cantSplit/>
        </w:trPr>
        <w:tc>
          <w:tcPr>
            <w:tcW w:w="1617" w:type="dxa"/>
            <w:gridSpan w:val="2"/>
          </w:tcPr>
          <w:p w14:paraId="51841A79" w14:textId="77777777" w:rsidR="00570738" w:rsidRPr="0051240F" w:rsidRDefault="00570738" w:rsidP="00570738">
            <w:bookmarkStart w:id="10" w:name="dtitle1" w:colFirst="1" w:colLast="1"/>
            <w:bookmarkEnd w:id="8"/>
            <w:r w:rsidRPr="0051240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53F86601" w14:textId="2DB3A117" w:rsidR="00570738" w:rsidRPr="0051240F" w:rsidRDefault="00897817">
            <w:pPr>
              <w:pStyle w:val="LSTitle"/>
            </w:pPr>
            <w:r w:rsidRPr="0051240F">
              <w:t xml:space="preserve">ITU-T </w:t>
            </w:r>
            <w:r w:rsidR="00F32A2F" w:rsidRPr="0051240F">
              <w:t>SG</w:t>
            </w:r>
            <w:r w:rsidR="00F82639" w:rsidRPr="0051240F">
              <w:t>5</w:t>
            </w:r>
            <w:r w:rsidR="00F32A2F" w:rsidRPr="0051240F">
              <w:t xml:space="preserve">: </w:t>
            </w:r>
            <w:r w:rsidR="00CB0AED" w:rsidRPr="0051240F">
              <w:t xml:space="preserve">Updated set of </w:t>
            </w:r>
            <w:r w:rsidR="00F32A2F" w:rsidRPr="0051240F">
              <w:t>Questions</w:t>
            </w:r>
          </w:p>
        </w:tc>
      </w:tr>
      <w:tr w:rsidR="009601F7" w:rsidRPr="0051240F" w14:paraId="0A017DC0" w14:textId="77777777" w:rsidTr="00570738">
        <w:trPr>
          <w:cantSplit/>
        </w:trPr>
        <w:tc>
          <w:tcPr>
            <w:tcW w:w="1617" w:type="dxa"/>
            <w:gridSpan w:val="2"/>
          </w:tcPr>
          <w:p w14:paraId="00549B10" w14:textId="6FFEEF5D" w:rsidR="009601F7" w:rsidRPr="0051240F" w:rsidRDefault="009601F7" w:rsidP="00570738">
            <w:pPr>
              <w:rPr>
                <w:b/>
                <w:bCs/>
              </w:rPr>
            </w:pPr>
            <w:r w:rsidRPr="0051240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</w:tcPr>
          <w:p w14:paraId="48CD60A5" w14:textId="12F5482A" w:rsidR="009601F7" w:rsidRPr="0051240F" w:rsidRDefault="009601F7">
            <w:pPr>
              <w:pStyle w:val="LSTitle"/>
            </w:pPr>
            <w:r w:rsidRPr="0051240F">
              <w:t>Information</w:t>
            </w:r>
          </w:p>
        </w:tc>
      </w:tr>
      <w:bookmarkEnd w:id="2"/>
      <w:bookmarkEnd w:id="9"/>
      <w:bookmarkEnd w:id="10"/>
      <w:tr w:rsidR="00570738" w:rsidRPr="0051240F" w14:paraId="7C5EA67B" w14:textId="77777777" w:rsidTr="0057073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8B596B" w14:textId="77777777" w:rsidR="00570738" w:rsidRPr="0051240F" w:rsidRDefault="00570738" w:rsidP="00570738">
            <w:pPr>
              <w:rPr>
                <w:b/>
                <w:bCs/>
              </w:rPr>
            </w:pPr>
            <w:r w:rsidRPr="0051240F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F22B92" w14:textId="124EB4B7" w:rsidR="00570738" w:rsidRPr="0051240F" w:rsidRDefault="00F82639" w:rsidP="00F82639">
            <w:pPr>
              <w:rPr>
                <w:lang w:val="en-US"/>
              </w:rPr>
            </w:pPr>
            <w:r w:rsidRPr="0051240F">
              <w:rPr>
                <w:lang w:val="en-US"/>
              </w:rPr>
              <w:t>Shuguang Qi</w:t>
            </w:r>
            <w:r w:rsidR="00570738" w:rsidRPr="0051240F">
              <w:rPr>
                <w:lang w:val="en-US"/>
              </w:rPr>
              <w:br/>
            </w:r>
            <w:r w:rsidRPr="0051240F">
              <w:rPr>
                <w:lang w:val="en-US"/>
              </w:rPr>
              <w:t>CAICT</w:t>
            </w:r>
            <w:r w:rsidR="00570738" w:rsidRPr="0051240F">
              <w:rPr>
                <w:lang w:val="en-US"/>
              </w:rPr>
              <w:br/>
              <w:t>P.R. China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14:paraId="307E67BE" w14:textId="707784ED" w:rsidR="00570738" w:rsidRPr="0051240F" w:rsidRDefault="00570738">
            <w:pPr>
              <w:tabs>
                <w:tab w:val="left" w:pos="880"/>
              </w:tabs>
              <w:rPr>
                <w:lang w:val="fr-CH"/>
              </w:rPr>
            </w:pPr>
            <w:r w:rsidRPr="0051240F">
              <w:rPr>
                <w:lang w:val="fr-CH"/>
              </w:rPr>
              <w:t xml:space="preserve">E-mail: </w:t>
            </w:r>
            <w:hyperlink r:id="rId9" w:history="1">
              <w:r w:rsidR="00F82639" w:rsidRPr="0051240F">
                <w:rPr>
                  <w:rStyle w:val="Hyperlink"/>
                  <w:lang w:val="fr-CH"/>
                </w:rPr>
                <w:t>qishuguang@caict.ac.cn</w:t>
              </w:r>
            </w:hyperlink>
          </w:p>
        </w:tc>
      </w:tr>
    </w:tbl>
    <w:p w14:paraId="5625C14E" w14:textId="77777777" w:rsidR="00570738" w:rsidRPr="006473AE" w:rsidRDefault="00570738" w:rsidP="00570738">
      <w:pPr>
        <w:rPr>
          <w:lang w:val="fr-CH"/>
        </w:rPr>
      </w:pPr>
    </w:p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570738" w:rsidRPr="006473AE" w14:paraId="72B793C7" w14:textId="77777777" w:rsidTr="00570738">
        <w:trPr>
          <w:cantSplit/>
        </w:trPr>
        <w:tc>
          <w:tcPr>
            <w:tcW w:w="1616" w:type="dxa"/>
            <w:hideMark/>
          </w:tcPr>
          <w:p w14:paraId="0175BAA9" w14:textId="77777777" w:rsidR="00570738" w:rsidRPr="006473AE" w:rsidRDefault="00570738" w:rsidP="00570738">
            <w:pPr>
              <w:rPr>
                <w:b/>
                <w:bCs/>
              </w:rPr>
            </w:pPr>
            <w:r w:rsidRPr="006473AE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1C869966" w14:textId="6A4105C7" w:rsidR="00570738" w:rsidRPr="006473AE" w:rsidRDefault="00CB0AED" w:rsidP="00570738">
            <w:r w:rsidRPr="006473AE">
              <w:t>Question text</w:t>
            </w:r>
            <w:r w:rsidR="008E1FC0" w:rsidRPr="006473AE">
              <w:t>;</w:t>
            </w:r>
          </w:p>
        </w:tc>
      </w:tr>
      <w:tr w:rsidR="00570738" w:rsidRPr="006473AE" w14:paraId="52B8A77E" w14:textId="77777777" w:rsidTr="00570738">
        <w:trPr>
          <w:cantSplit/>
        </w:trPr>
        <w:tc>
          <w:tcPr>
            <w:tcW w:w="1616" w:type="dxa"/>
            <w:hideMark/>
          </w:tcPr>
          <w:p w14:paraId="07AD27B4" w14:textId="77777777" w:rsidR="00570738" w:rsidRPr="006473AE" w:rsidRDefault="00570738" w:rsidP="00570738">
            <w:pPr>
              <w:rPr>
                <w:b/>
                <w:bCs/>
              </w:rPr>
            </w:pPr>
            <w:r w:rsidRPr="006473AE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60E348F8" w14:textId="77777777" w:rsidR="00134EFF" w:rsidRPr="006473AE" w:rsidRDefault="00570738" w:rsidP="00134EFF">
            <w:r w:rsidRPr="006473AE">
              <w:t xml:space="preserve">This TD </w:t>
            </w:r>
            <w:r w:rsidR="00CB0AED" w:rsidRPr="006473AE">
              <w:t>contains a clean and revision-marked version of the texts agreed by SG</w:t>
            </w:r>
            <w:r w:rsidR="00F82639" w:rsidRPr="006473AE">
              <w:t>5</w:t>
            </w:r>
            <w:r w:rsidR="00CB0AED" w:rsidRPr="006473AE">
              <w:t xml:space="preserve"> for submission to WTSA</w:t>
            </w:r>
            <w:r w:rsidR="00134EFF" w:rsidRPr="006473AE">
              <w:t>.</w:t>
            </w:r>
          </w:p>
          <w:p w14:paraId="18D8DD90" w14:textId="56B25381" w:rsidR="00570738" w:rsidRPr="006473AE" w:rsidRDefault="00134EFF" w:rsidP="00134EFF">
            <w:r w:rsidRPr="006473AE">
              <w:rPr>
                <w:rStyle w:val="normaltextrun"/>
                <w:i/>
                <w:iCs/>
                <w:color w:val="000000"/>
                <w:bdr w:val="none" w:sz="0" w:space="0" w:color="auto" w:frame="1"/>
              </w:rPr>
              <w:t>TSAG is invited to endorse the proposed updated set of Questions.</w:t>
            </w:r>
          </w:p>
        </w:tc>
      </w:tr>
    </w:tbl>
    <w:p w14:paraId="48269B82" w14:textId="209A3D95" w:rsidR="007F48D3" w:rsidRPr="006473AE" w:rsidRDefault="002E6D0E" w:rsidP="00906048">
      <w:pPr>
        <w:spacing w:before="240"/>
      </w:pPr>
      <w:r w:rsidRPr="006473AE">
        <w:t xml:space="preserve">Since that meeting of TSAG, </w:t>
      </w:r>
      <w:r w:rsidR="00E63CC1" w:rsidRPr="006473AE">
        <w:t xml:space="preserve">the </w:t>
      </w:r>
      <w:r w:rsidR="0072420C" w:rsidRPr="006473AE">
        <w:t>dates for WTSA-20 have been moved to March 202</w:t>
      </w:r>
      <w:r w:rsidR="00CB0AED" w:rsidRPr="006473AE">
        <w:t>2</w:t>
      </w:r>
      <w:r w:rsidR="0072420C" w:rsidRPr="006473AE">
        <w:t xml:space="preserve"> due to the </w:t>
      </w:r>
      <w:r w:rsidR="00E63CC1" w:rsidRPr="006473AE">
        <w:t>COVID-19</w:t>
      </w:r>
      <w:r w:rsidR="0072420C" w:rsidRPr="006473AE">
        <w:t xml:space="preserve"> pandemic. A number of </w:t>
      </w:r>
      <w:r w:rsidR="00F32A2F" w:rsidRPr="006473AE">
        <w:t>contingency measures were identified at the 2nd Virtual Council Consultation meeting</w:t>
      </w:r>
      <w:r w:rsidR="00CB0AED" w:rsidRPr="006473AE">
        <w:t xml:space="preserve"> (VCC2, 16-20 Nov. 2020)</w:t>
      </w:r>
      <w:r w:rsidR="00F32A2F" w:rsidRPr="006473AE">
        <w:t xml:space="preserve">, </w:t>
      </w:r>
      <w:r w:rsidRPr="006473AE">
        <w:t xml:space="preserve">which included consideration by TSAG of modification of text of Questions per Section 7 of WTSA Resolution 1 (Rev. </w:t>
      </w:r>
      <w:proofErr w:type="spellStart"/>
      <w:r w:rsidRPr="006473AE">
        <w:t>Hammamet</w:t>
      </w:r>
      <w:proofErr w:type="spellEnd"/>
      <w:r w:rsidRPr="006473AE">
        <w:t xml:space="preserve">, 2016). The present TD </w:t>
      </w:r>
      <w:r w:rsidR="00F32A2F" w:rsidRPr="006473AE">
        <w:t xml:space="preserve">contains </w:t>
      </w:r>
      <w:r w:rsidR="00CB0AED" w:rsidRPr="006473AE">
        <w:t xml:space="preserve">as attachments </w:t>
      </w:r>
      <w:r w:rsidR="00F32A2F" w:rsidRPr="006473AE">
        <w:t xml:space="preserve">the text </w:t>
      </w:r>
      <w:r w:rsidRPr="006473AE">
        <w:t xml:space="preserve">of the </w:t>
      </w:r>
      <w:r w:rsidR="00570738" w:rsidRPr="006473AE">
        <w:t>SG</w:t>
      </w:r>
      <w:r w:rsidR="00F82639" w:rsidRPr="006473AE">
        <w:t>5</w:t>
      </w:r>
      <w:r w:rsidR="00570738" w:rsidRPr="006473AE">
        <w:t xml:space="preserve"> Questions </w:t>
      </w:r>
      <w:r w:rsidR="00F32A2F" w:rsidRPr="006473AE">
        <w:t xml:space="preserve">that would </w:t>
      </w:r>
      <w:r w:rsidR="00071621" w:rsidRPr="006473AE">
        <w:t>had been submitted to WTSA-20 had it taken place during the original timeframe</w:t>
      </w:r>
      <w:r w:rsidR="007F48D3" w:rsidRPr="006473AE">
        <w:t>:</w:t>
      </w:r>
    </w:p>
    <w:p w14:paraId="4287B948" w14:textId="58393C11" w:rsidR="007F48D3" w:rsidRPr="006473AE" w:rsidRDefault="007F48D3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6473AE">
        <w:t xml:space="preserve">Table 1 lists the Questions agreed to be proposed to WTSA, and their relationship to the currently in-force set of Questions. </w:t>
      </w:r>
    </w:p>
    <w:p w14:paraId="2E2A731B" w14:textId="48DAA44C" w:rsidR="007F48D3" w:rsidRDefault="00CB0AED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6473AE">
        <w:t>Attachment 1 contains the clean version of the updated Question texts</w:t>
      </w:r>
    </w:p>
    <w:p w14:paraId="06DDC444" w14:textId="01966589" w:rsidR="004A1F4B" w:rsidRPr="006473AE" w:rsidRDefault="004A1F4B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4A1F4B">
        <w:t>Attachment 2 contains the same text in revision marks</w:t>
      </w:r>
    </w:p>
    <w:p w14:paraId="36962F9F" w14:textId="71997EA8" w:rsidR="0051240F" w:rsidRPr="006473AE" w:rsidRDefault="0051240F">
      <w:pPr>
        <w:spacing w:before="0"/>
      </w:pPr>
      <w:r w:rsidRPr="006473AE">
        <w:br w:type="page"/>
      </w:r>
    </w:p>
    <w:p w14:paraId="69D4AECA" w14:textId="498F2EEA" w:rsidR="007F48D3" w:rsidRPr="0051240F" w:rsidRDefault="007F48D3" w:rsidP="007F48D3">
      <w:pPr>
        <w:pStyle w:val="TableNotitle"/>
      </w:pPr>
      <w:r w:rsidRPr="0051240F">
        <w:lastRenderedPageBreak/>
        <w:t>Table 1 – Map of in-force SG</w:t>
      </w:r>
      <w:r w:rsidR="009D4A04" w:rsidRPr="0051240F">
        <w:t>5</w:t>
      </w:r>
      <w:r w:rsidRPr="0051240F">
        <w:t xml:space="preserve"> Questions to the proposed updated ones</w:t>
      </w:r>
    </w:p>
    <w:tbl>
      <w:tblPr>
        <w:tblW w:w="530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3065"/>
        <w:gridCol w:w="1702"/>
        <w:gridCol w:w="1042"/>
        <w:gridCol w:w="3339"/>
      </w:tblGrid>
      <w:tr w:rsidR="007F48D3" w:rsidRPr="0051240F" w14:paraId="2FAAD3B9" w14:textId="77777777" w:rsidTr="009D4A04">
        <w:trPr>
          <w:cantSplit/>
          <w:tblHeader/>
          <w:jc w:val="center"/>
        </w:trPr>
        <w:tc>
          <w:tcPr>
            <w:tcW w:w="5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F425945" w14:textId="77777777" w:rsidR="007F48D3" w:rsidRPr="00906048" w:rsidRDefault="007F48D3" w:rsidP="007A45C3">
            <w:pPr>
              <w:pStyle w:val="Tablehead"/>
              <w:rPr>
                <w:sz w:val="20"/>
              </w:rPr>
            </w:pPr>
            <w:r w:rsidRPr="00906048">
              <w:rPr>
                <w:sz w:val="20"/>
              </w:rPr>
              <w:t>New number</w:t>
            </w:r>
          </w:p>
        </w:tc>
        <w:tc>
          <w:tcPr>
            <w:tcW w:w="15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F677665" w14:textId="77777777" w:rsidR="007F48D3" w:rsidRPr="00906048" w:rsidRDefault="007F48D3" w:rsidP="007A45C3">
            <w:pPr>
              <w:pStyle w:val="Tablehead"/>
              <w:rPr>
                <w:sz w:val="20"/>
              </w:rPr>
            </w:pPr>
            <w:r w:rsidRPr="00906048">
              <w:rPr>
                <w:sz w:val="20"/>
              </w:rPr>
              <w:t>New Question title</w:t>
            </w:r>
          </w:p>
        </w:tc>
        <w:tc>
          <w:tcPr>
            <w:tcW w:w="8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F35E1B9" w14:textId="77777777" w:rsidR="007F48D3" w:rsidRPr="00906048" w:rsidRDefault="007F48D3" w:rsidP="007A45C3">
            <w:pPr>
              <w:pStyle w:val="Tablehead"/>
              <w:rPr>
                <w:sz w:val="20"/>
              </w:rPr>
            </w:pPr>
            <w:r w:rsidRPr="00906048">
              <w:rPr>
                <w:sz w:val="20"/>
              </w:rPr>
              <w:t>Status</w:t>
            </w:r>
          </w:p>
        </w:tc>
        <w:tc>
          <w:tcPr>
            <w:tcW w:w="5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12158A9" w14:textId="77777777" w:rsidR="007F48D3" w:rsidRPr="00906048" w:rsidRDefault="007F48D3" w:rsidP="007A45C3">
            <w:pPr>
              <w:pStyle w:val="Tablehead"/>
              <w:rPr>
                <w:sz w:val="20"/>
              </w:rPr>
            </w:pPr>
            <w:r w:rsidRPr="00906048">
              <w:rPr>
                <w:sz w:val="20"/>
              </w:rPr>
              <w:t>Current number</w:t>
            </w:r>
          </w:p>
        </w:tc>
        <w:tc>
          <w:tcPr>
            <w:tcW w:w="16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7533F28" w14:textId="77777777" w:rsidR="007F48D3" w:rsidRPr="00906048" w:rsidRDefault="007F48D3" w:rsidP="007A45C3">
            <w:pPr>
              <w:pStyle w:val="Tablehead"/>
              <w:rPr>
                <w:sz w:val="20"/>
              </w:rPr>
            </w:pPr>
            <w:r w:rsidRPr="00906048">
              <w:rPr>
                <w:sz w:val="20"/>
              </w:rPr>
              <w:t>Current Question title</w:t>
            </w:r>
          </w:p>
        </w:tc>
      </w:tr>
      <w:tr w:rsidR="009D4A04" w:rsidRPr="0051240F" w14:paraId="47B5E09D" w14:textId="77777777" w:rsidTr="00CC6B8A">
        <w:trPr>
          <w:cantSplit/>
          <w:trHeight w:val="180"/>
          <w:jc w:val="center"/>
        </w:trPr>
        <w:tc>
          <w:tcPr>
            <w:tcW w:w="512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47893327" w14:textId="09A135A8" w:rsidR="009D4A04" w:rsidRPr="00906048" w:rsidRDefault="00357191" w:rsidP="007A45C3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1</w:t>
            </w:r>
            <w:r w:rsidR="000A21FB" w:rsidRPr="00906048">
              <w:rPr>
                <w:sz w:val="20"/>
              </w:rPr>
              <w:t>/5</w:t>
            </w:r>
          </w:p>
        </w:tc>
        <w:tc>
          <w:tcPr>
            <w:tcW w:w="1504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757C3BED" w14:textId="6AB90634" w:rsidR="009D4A04" w:rsidRPr="00906048" w:rsidRDefault="009D4A04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Electrical protection, reliability, safety and security of ICT systems</w:t>
            </w:r>
          </w:p>
        </w:tc>
        <w:tc>
          <w:tcPr>
            <w:tcW w:w="835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3A13EE5B" w14:textId="7544A718" w:rsidR="009D4A04" w:rsidRPr="00906048" w:rsidRDefault="009D4A04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Continuation of Q1/5 and Q5/5</w:t>
            </w:r>
          </w:p>
        </w:tc>
        <w:tc>
          <w:tcPr>
            <w:tcW w:w="511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9ABEB42" w14:textId="00094350" w:rsidR="009D4A04" w:rsidRPr="00906048" w:rsidRDefault="009D4A04" w:rsidP="009D4A04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1/5</w:t>
            </w:r>
          </w:p>
        </w:tc>
        <w:tc>
          <w:tcPr>
            <w:tcW w:w="1638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436D006B" w14:textId="1207C291" w:rsidR="009D4A04" w:rsidRPr="00906048" w:rsidRDefault="00CC6B8A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Protection of information and communication technology (ICT) infrastructure from electromagnetic surges</w:t>
            </w:r>
          </w:p>
        </w:tc>
      </w:tr>
      <w:tr w:rsidR="009D4A04" w:rsidRPr="0051240F" w14:paraId="4DC791AF" w14:textId="77777777" w:rsidTr="00CC6B8A">
        <w:trPr>
          <w:cantSplit/>
          <w:trHeight w:val="180"/>
          <w:jc w:val="center"/>
        </w:trPr>
        <w:tc>
          <w:tcPr>
            <w:tcW w:w="512" w:type="pct"/>
            <w:vMerge/>
            <w:shd w:val="clear" w:color="auto" w:fill="auto"/>
          </w:tcPr>
          <w:p w14:paraId="13E3FDB0" w14:textId="77777777" w:rsidR="009D4A04" w:rsidRPr="00906048" w:rsidRDefault="009D4A04" w:rsidP="007A45C3">
            <w:pPr>
              <w:pStyle w:val="Tabletext"/>
              <w:jc w:val="center"/>
              <w:rPr>
                <w:sz w:val="20"/>
              </w:rPr>
            </w:pPr>
          </w:p>
        </w:tc>
        <w:tc>
          <w:tcPr>
            <w:tcW w:w="1504" w:type="pct"/>
            <w:vMerge/>
            <w:shd w:val="clear" w:color="auto" w:fill="auto"/>
          </w:tcPr>
          <w:p w14:paraId="2C87F945" w14:textId="77777777" w:rsidR="009D4A04" w:rsidRPr="00906048" w:rsidRDefault="009D4A04" w:rsidP="007A45C3">
            <w:pPr>
              <w:pStyle w:val="Tabletext"/>
              <w:rPr>
                <w:sz w:val="20"/>
              </w:rPr>
            </w:pPr>
          </w:p>
        </w:tc>
        <w:tc>
          <w:tcPr>
            <w:tcW w:w="835" w:type="pct"/>
            <w:vMerge/>
            <w:shd w:val="clear" w:color="auto" w:fill="auto"/>
          </w:tcPr>
          <w:p w14:paraId="7772859C" w14:textId="77777777" w:rsidR="009D4A04" w:rsidRPr="00906048" w:rsidRDefault="009D4A04" w:rsidP="007A45C3">
            <w:pPr>
              <w:pStyle w:val="Tabletext"/>
              <w:rPr>
                <w:sz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C9EB0" w14:textId="372E864A" w:rsidR="009D4A04" w:rsidRPr="00906048" w:rsidRDefault="009D4A04" w:rsidP="007A45C3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5/5</w:t>
            </w:r>
          </w:p>
        </w:tc>
        <w:tc>
          <w:tcPr>
            <w:tcW w:w="1638" w:type="pct"/>
            <w:shd w:val="clear" w:color="auto" w:fill="auto"/>
          </w:tcPr>
          <w:p w14:paraId="6AE0D13A" w14:textId="40943E8A" w:rsidR="009D4A04" w:rsidRPr="00906048" w:rsidRDefault="00CC6B8A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Security and reliability of information and communication technology (ICT) systems from electromagnetic and particle radiations</w:t>
            </w:r>
          </w:p>
        </w:tc>
      </w:tr>
      <w:tr w:rsidR="007F48D3" w:rsidRPr="0051240F" w14:paraId="4F1307B2" w14:textId="77777777" w:rsidTr="00CC6B8A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2776B569" w14:textId="28B04B22" w:rsidR="007F48D3" w:rsidRPr="00906048" w:rsidRDefault="00341D46" w:rsidP="009D4A04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2</w:t>
            </w:r>
            <w:r w:rsidR="007F48D3" w:rsidRPr="00906048">
              <w:rPr>
                <w:sz w:val="20"/>
              </w:rPr>
              <w:t>/</w:t>
            </w:r>
            <w:r w:rsidR="009D4A04" w:rsidRPr="00906048">
              <w:rPr>
                <w:sz w:val="20"/>
              </w:rPr>
              <w:t>5</w:t>
            </w:r>
          </w:p>
        </w:tc>
        <w:tc>
          <w:tcPr>
            <w:tcW w:w="1504" w:type="pct"/>
            <w:shd w:val="clear" w:color="auto" w:fill="auto"/>
          </w:tcPr>
          <w:p w14:paraId="101A56D6" w14:textId="751F7668" w:rsidR="007F48D3" w:rsidRPr="00906048" w:rsidRDefault="009D4A04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Protecting equipment and devices against lightning and other electrical events</w:t>
            </w:r>
          </w:p>
        </w:tc>
        <w:tc>
          <w:tcPr>
            <w:tcW w:w="835" w:type="pct"/>
            <w:shd w:val="clear" w:color="auto" w:fill="auto"/>
          </w:tcPr>
          <w:p w14:paraId="5D82137A" w14:textId="77777777" w:rsidR="007F48D3" w:rsidRPr="00906048" w:rsidRDefault="007F48D3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Continued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623210F3" w14:textId="5036C555" w:rsidR="007F48D3" w:rsidRPr="00906048" w:rsidRDefault="009D4A04" w:rsidP="007A45C3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2/5</w:t>
            </w:r>
          </w:p>
        </w:tc>
        <w:tc>
          <w:tcPr>
            <w:tcW w:w="1638" w:type="pct"/>
            <w:shd w:val="clear" w:color="auto" w:fill="auto"/>
          </w:tcPr>
          <w:p w14:paraId="35C12E1E" w14:textId="116C304B" w:rsidR="007F48D3" w:rsidRPr="00906048" w:rsidRDefault="00CC6B8A" w:rsidP="00CC6B8A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Equipment resistibility and protective components</w:t>
            </w:r>
          </w:p>
        </w:tc>
      </w:tr>
      <w:tr w:rsidR="009D4A04" w:rsidRPr="0051240F" w14:paraId="733B7A2E" w14:textId="77777777" w:rsidTr="008051D5">
        <w:trPr>
          <w:cantSplit/>
          <w:trHeight w:val="1110"/>
          <w:jc w:val="center"/>
        </w:trPr>
        <w:tc>
          <w:tcPr>
            <w:tcW w:w="512" w:type="pct"/>
            <w:shd w:val="clear" w:color="auto" w:fill="auto"/>
          </w:tcPr>
          <w:p w14:paraId="281B067E" w14:textId="24B46B80" w:rsidR="009D4A04" w:rsidRPr="00906048" w:rsidRDefault="00341D46" w:rsidP="009D4A04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3</w:t>
            </w:r>
            <w:r w:rsidR="009D4A04" w:rsidRPr="00906048">
              <w:rPr>
                <w:sz w:val="20"/>
              </w:rPr>
              <w:t>/5</w:t>
            </w:r>
          </w:p>
        </w:tc>
        <w:tc>
          <w:tcPr>
            <w:tcW w:w="1504" w:type="pct"/>
            <w:shd w:val="clear" w:color="auto" w:fill="auto"/>
          </w:tcPr>
          <w:p w14:paraId="2FD4C68C" w14:textId="75F5CD85" w:rsidR="009D4A04" w:rsidRPr="00906048" w:rsidRDefault="009D4A04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Human exposure to electromagnetic fields (EMFs) due to digital technologies</w:t>
            </w:r>
          </w:p>
        </w:tc>
        <w:tc>
          <w:tcPr>
            <w:tcW w:w="835" w:type="pct"/>
            <w:shd w:val="clear" w:color="auto" w:fill="auto"/>
          </w:tcPr>
          <w:p w14:paraId="10D1BA3C" w14:textId="38A1B247" w:rsidR="009D4A04" w:rsidRPr="00906048" w:rsidRDefault="009D4A04" w:rsidP="009D4A04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58E24D50" w14:textId="58507317" w:rsidR="009D4A04" w:rsidRPr="00906048" w:rsidRDefault="009D4A04" w:rsidP="007A45C3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3/5</w:t>
            </w:r>
          </w:p>
        </w:tc>
        <w:tc>
          <w:tcPr>
            <w:tcW w:w="1638" w:type="pct"/>
            <w:shd w:val="clear" w:color="auto" w:fill="auto"/>
          </w:tcPr>
          <w:p w14:paraId="7CBCD4C5" w14:textId="070679BF" w:rsidR="009D4A04" w:rsidRPr="00906048" w:rsidRDefault="00CC6B8A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Human exposure to electromagnetic fields (EMFs) from information and communication technologies (ICTs)</w:t>
            </w:r>
          </w:p>
        </w:tc>
      </w:tr>
      <w:tr w:rsidR="007F48D3" w:rsidRPr="0051240F" w14:paraId="5ADC1F72" w14:textId="77777777" w:rsidTr="009D4A0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6394C89F" w14:textId="0B02066D" w:rsidR="007F48D3" w:rsidRPr="00906048" w:rsidRDefault="00341D46" w:rsidP="007A45C3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4</w:t>
            </w:r>
            <w:r w:rsidR="009D4A04" w:rsidRPr="00906048">
              <w:rPr>
                <w:sz w:val="20"/>
              </w:rPr>
              <w:t>/5</w:t>
            </w:r>
          </w:p>
        </w:tc>
        <w:tc>
          <w:tcPr>
            <w:tcW w:w="1504" w:type="pct"/>
            <w:shd w:val="clear" w:color="auto" w:fill="auto"/>
          </w:tcPr>
          <w:p w14:paraId="5DE15872" w14:textId="521F2885" w:rsidR="007F48D3" w:rsidRPr="00906048" w:rsidRDefault="009D4A04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Electromagnetic compatibility (EMC) aspects in ICT environment</w:t>
            </w:r>
          </w:p>
        </w:tc>
        <w:tc>
          <w:tcPr>
            <w:tcW w:w="835" w:type="pct"/>
            <w:shd w:val="clear" w:color="auto" w:fill="auto"/>
          </w:tcPr>
          <w:p w14:paraId="290B01B4" w14:textId="488C248A" w:rsidR="009D4A04" w:rsidRPr="00906048" w:rsidRDefault="009D4A04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264D2CA3" w14:textId="60FF0269" w:rsidR="007F48D3" w:rsidRPr="00906048" w:rsidRDefault="009D4A04" w:rsidP="007A45C3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4/5</w:t>
            </w:r>
          </w:p>
        </w:tc>
        <w:tc>
          <w:tcPr>
            <w:tcW w:w="1638" w:type="pct"/>
            <w:shd w:val="clear" w:color="auto" w:fill="auto"/>
          </w:tcPr>
          <w:p w14:paraId="79B61F4F" w14:textId="092D06D8" w:rsidR="007F48D3" w:rsidRPr="00906048" w:rsidRDefault="00CC6B8A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Electromagnetic compatibility (EMC) issues arising in the telecommunication environment</w:t>
            </w:r>
          </w:p>
        </w:tc>
      </w:tr>
      <w:tr w:rsidR="005225B7" w:rsidRPr="0051240F" w14:paraId="45C60E24" w14:textId="77777777" w:rsidTr="00BF6838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49AF3B18" w14:textId="023E7A04" w:rsidR="005225B7" w:rsidRPr="00906048" w:rsidRDefault="005225B7" w:rsidP="007A45C3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6/5</w:t>
            </w:r>
          </w:p>
        </w:tc>
        <w:tc>
          <w:tcPr>
            <w:tcW w:w="1504" w:type="pct"/>
            <w:shd w:val="clear" w:color="auto" w:fill="auto"/>
          </w:tcPr>
          <w:p w14:paraId="627AEA06" w14:textId="189678C5" w:rsidR="005225B7" w:rsidRPr="00906048" w:rsidRDefault="005225B7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Environmental efficiency of digital technologies</w:t>
            </w:r>
          </w:p>
        </w:tc>
        <w:tc>
          <w:tcPr>
            <w:tcW w:w="835" w:type="pct"/>
            <w:shd w:val="clear" w:color="auto" w:fill="auto"/>
          </w:tcPr>
          <w:p w14:paraId="2070CE02" w14:textId="066F0EDE" w:rsidR="005225B7" w:rsidRPr="00906048" w:rsidRDefault="005225B7" w:rsidP="007A45C3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</w:t>
            </w:r>
            <w:r w:rsidR="00485CEF" w:rsidRPr="00906048">
              <w:rPr>
                <w:sz w:val="20"/>
              </w:rPr>
              <w:t>ation of part of Q6/5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29BF6CC" w14:textId="42DB057D" w:rsidR="005225B7" w:rsidRPr="00906048" w:rsidRDefault="005225B7" w:rsidP="00BF6838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6/5</w:t>
            </w:r>
          </w:p>
        </w:tc>
        <w:tc>
          <w:tcPr>
            <w:tcW w:w="1638" w:type="pct"/>
            <w:shd w:val="clear" w:color="auto" w:fill="auto"/>
            <w:vAlign w:val="center"/>
          </w:tcPr>
          <w:p w14:paraId="5457C24E" w14:textId="3C05BAC6" w:rsidR="005225B7" w:rsidRPr="00906048" w:rsidRDefault="005225B7" w:rsidP="00BF6838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Achieving energy efficiency and smart energy</w:t>
            </w:r>
          </w:p>
        </w:tc>
      </w:tr>
      <w:tr w:rsidR="009D4A04" w:rsidRPr="0051240F" w14:paraId="44935F79" w14:textId="77777777" w:rsidTr="00EA5B8B">
        <w:trPr>
          <w:cantSplit/>
          <w:trHeight w:val="1020"/>
          <w:jc w:val="center"/>
        </w:trPr>
        <w:tc>
          <w:tcPr>
            <w:tcW w:w="512" w:type="pct"/>
            <w:shd w:val="clear" w:color="auto" w:fill="auto"/>
          </w:tcPr>
          <w:p w14:paraId="791D3EDE" w14:textId="2503F6AF" w:rsidR="009D4A04" w:rsidRPr="00906048" w:rsidRDefault="00341D46" w:rsidP="009D4A04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7</w:t>
            </w:r>
            <w:r w:rsidR="009D4A04" w:rsidRPr="00906048">
              <w:rPr>
                <w:sz w:val="20"/>
              </w:rPr>
              <w:t>/5</w:t>
            </w:r>
          </w:p>
        </w:tc>
        <w:tc>
          <w:tcPr>
            <w:tcW w:w="1504" w:type="pct"/>
            <w:shd w:val="clear" w:color="auto" w:fill="auto"/>
          </w:tcPr>
          <w:p w14:paraId="7201BFD5" w14:textId="2EEBD786" w:rsidR="009D4A04" w:rsidRPr="00906048" w:rsidRDefault="009D4A04" w:rsidP="009D4A04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E-waste, circular economy and sustainable supply chain management</w:t>
            </w:r>
          </w:p>
        </w:tc>
        <w:tc>
          <w:tcPr>
            <w:tcW w:w="835" w:type="pct"/>
            <w:shd w:val="clear" w:color="auto" w:fill="auto"/>
          </w:tcPr>
          <w:p w14:paraId="482951E1" w14:textId="752CB8EE" w:rsidR="009D4A04" w:rsidRPr="00906048" w:rsidRDefault="009D4A04" w:rsidP="009D4A04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7436F62F" w14:textId="74FE5438" w:rsidR="009D4A04" w:rsidRPr="00906048" w:rsidRDefault="009D4A04" w:rsidP="009D4A04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7/5</w:t>
            </w:r>
          </w:p>
        </w:tc>
        <w:tc>
          <w:tcPr>
            <w:tcW w:w="1638" w:type="pct"/>
            <w:shd w:val="clear" w:color="auto" w:fill="auto"/>
          </w:tcPr>
          <w:p w14:paraId="7B8F53EB" w14:textId="546CC841" w:rsidR="009D4A04" w:rsidRPr="00906048" w:rsidRDefault="00CC6B8A" w:rsidP="009D4A04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Circular economy including e-waste</w:t>
            </w:r>
          </w:p>
        </w:tc>
      </w:tr>
      <w:tr w:rsidR="009601F7" w:rsidRPr="0051240F" w14:paraId="48DA123C" w14:textId="77777777" w:rsidTr="009D4A04">
        <w:trPr>
          <w:cantSplit/>
          <w:trHeight w:val="255"/>
          <w:jc w:val="center"/>
        </w:trPr>
        <w:tc>
          <w:tcPr>
            <w:tcW w:w="512" w:type="pct"/>
            <w:shd w:val="clear" w:color="auto" w:fill="auto"/>
          </w:tcPr>
          <w:p w14:paraId="04F92BB8" w14:textId="4E7626E6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8/5</w:t>
            </w:r>
          </w:p>
        </w:tc>
        <w:tc>
          <w:tcPr>
            <w:tcW w:w="1504" w:type="pct"/>
            <w:shd w:val="clear" w:color="auto" w:fill="auto"/>
          </w:tcPr>
          <w:p w14:paraId="660ED941" w14:textId="25BF1E6C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 xml:space="preserve">Guides and terminology on environment </w:t>
            </w:r>
          </w:p>
        </w:tc>
        <w:tc>
          <w:tcPr>
            <w:tcW w:w="835" w:type="pct"/>
            <w:shd w:val="clear" w:color="auto" w:fill="auto"/>
          </w:tcPr>
          <w:p w14:paraId="62B18148" w14:textId="2FFED90C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4EB98BDC" w14:textId="5ED96398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8/5</w:t>
            </w:r>
          </w:p>
        </w:tc>
        <w:tc>
          <w:tcPr>
            <w:tcW w:w="1638" w:type="pct"/>
            <w:shd w:val="clear" w:color="auto" w:fill="auto"/>
          </w:tcPr>
          <w:p w14:paraId="3F37558F" w14:textId="54CEADF0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Guides and terminology on environment and climate change</w:t>
            </w:r>
          </w:p>
        </w:tc>
      </w:tr>
      <w:tr w:rsidR="009601F7" w:rsidRPr="0051240F" w14:paraId="5F1340F9" w14:textId="77777777" w:rsidTr="009D4A04">
        <w:trPr>
          <w:cantSplit/>
          <w:trHeight w:val="255"/>
          <w:jc w:val="center"/>
        </w:trPr>
        <w:tc>
          <w:tcPr>
            <w:tcW w:w="512" w:type="pct"/>
            <w:shd w:val="clear" w:color="auto" w:fill="auto"/>
          </w:tcPr>
          <w:p w14:paraId="27023EF7" w14:textId="43838E33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9/5</w:t>
            </w:r>
          </w:p>
        </w:tc>
        <w:tc>
          <w:tcPr>
            <w:tcW w:w="1504" w:type="pct"/>
            <w:shd w:val="clear" w:color="auto" w:fill="auto"/>
          </w:tcPr>
          <w:p w14:paraId="1C3644ED" w14:textId="28F3145E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Climate change and assessment of digital technologies in the framework of the Sustainable Development Goals (SDGs) and the Paris Agreement</w:t>
            </w:r>
          </w:p>
        </w:tc>
        <w:tc>
          <w:tcPr>
            <w:tcW w:w="835" w:type="pct"/>
            <w:shd w:val="clear" w:color="auto" w:fill="auto"/>
          </w:tcPr>
          <w:p w14:paraId="68FEFE9A" w14:textId="10612BD3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Continuation of part of Q9/5</w:t>
            </w:r>
          </w:p>
        </w:tc>
        <w:tc>
          <w:tcPr>
            <w:tcW w:w="511" w:type="pct"/>
            <w:shd w:val="clear" w:color="auto" w:fill="auto"/>
          </w:tcPr>
          <w:p w14:paraId="197A573A" w14:textId="7ADAF0AD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9/5</w:t>
            </w:r>
          </w:p>
        </w:tc>
        <w:tc>
          <w:tcPr>
            <w:tcW w:w="1638" w:type="pct"/>
            <w:shd w:val="clear" w:color="auto" w:fill="auto"/>
          </w:tcPr>
          <w:p w14:paraId="05711A86" w14:textId="3C501170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Climate change and assessment of information and communication technology (ICT) in the framework of the Sustainable Development Goals (SDGs)</w:t>
            </w:r>
          </w:p>
        </w:tc>
      </w:tr>
      <w:tr w:rsidR="009601F7" w:rsidRPr="0051240F" w14:paraId="1958DDFB" w14:textId="77777777" w:rsidTr="009D4A04">
        <w:trPr>
          <w:cantSplit/>
          <w:trHeight w:val="255"/>
          <w:jc w:val="center"/>
        </w:trPr>
        <w:tc>
          <w:tcPr>
            <w:tcW w:w="512" w:type="pct"/>
            <w:shd w:val="clear" w:color="auto" w:fill="auto"/>
          </w:tcPr>
          <w:p w14:paraId="03B78078" w14:textId="0D72FA31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10/5</w:t>
            </w:r>
          </w:p>
        </w:tc>
        <w:tc>
          <w:tcPr>
            <w:tcW w:w="1504" w:type="pct"/>
            <w:shd w:val="clear" w:color="auto" w:fill="auto"/>
          </w:tcPr>
          <w:p w14:paraId="31C82F98" w14:textId="0EF4E885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Climate change mitigation and smart energy solutions</w:t>
            </w:r>
          </w:p>
        </w:tc>
        <w:tc>
          <w:tcPr>
            <w:tcW w:w="835" w:type="pct"/>
            <w:shd w:val="clear" w:color="auto" w:fill="auto"/>
          </w:tcPr>
          <w:p w14:paraId="67D6B64E" w14:textId="64890211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Continuation of part of Q6/5</w:t>
            </w:r>
          </w:p>
        </w:tc>
        <w:tc>
          <w:tcPr>
            <w:tcW w:w="511" w:type="pct"/>
            <w:shd w:val="clear" w:color="auto" w:fill="auto"/>
          </w:tcPr>
          <w:p w14:paraId="331CB13E" w14:textId="508200D6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6/5</w:t>
            </w:r>
          </w:p>
        </w:tc>
        <w:tc>
          <w:tcPr>
            <w:tcW w:w="1638" w:type="pct"/>
            <w:shd w:val="clear" w:color="auto" w:fill="auto"/>
          </w:tcPr>
          <w:p w14:paraId="6EC8685E" w14:textId="7E7A9183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Achieving energy efficiency and smart energy</w:t>
            </w:r>
          </w:p>
        </w:tc>
      </w:tr>
      <w:tr w:rsidR="009601F7" w:rsidRPr="0051240F" w14:paraId="01B34D22" w14:textId="77777777" w:rsidTr="009D4A04">
        <w:trPr>
          <w:cantSplit/>
          <w:trHeight w:val="255"/>
          <w:jc w:val="center"/>
        </w:trPr>
        <w:tc>
          <w:tcPr>
            <w:tcW w:w="512" w:type="pct"/>
            <w:vMerge w:val="restart"/>
            <w:shd w:val="clear" w:color="auto" w:fill="auto"/>
          </w:tcPr>
          <w:p w14:paraId="488727B2" w14:textId="7982844B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11/5</w:t>
            </w:r>
          </w:p>
        </w:tc>
        <w:tc>
          <w:tcPr>
            <w:tcW w:w="1504" w:type="pct"/>
            <w:vMerge w:val="restart"/>
            <w:shd w:val="clear" w:color="auto" w:fill="auto"/>
          </w:tcPr>
          <w:p w14:paraId="040AB973" w14:textId="35F074E5" w:rsidR="009601F7" w:rsidRPr="00906048" w:rsidRDefault="009601F7" w:rsidP="009601F7">
            <w:pPr>
              <w:pStyle w:val="Tabletext"/>
              <w:rPr>
                <w:sz w:val="20"/>
              </w:rPr>
            </w:pPr>
            <w:bookmarkStart w:id="11" w:name="_Hlk54186052"/>
            <w:r w:rsidRPr="00906048">
              <w:rPr>
                <w:sz w:val="20"/>
              </w:rPr>
              <w:t>Adaptation to climate change through sustainable and resilient digital technologies</w:t>
            </w:r>
            <w:bookmarkEnd w:id="11"/>
          </w:p>
        </w:tc>
        <w:tc>
          <w:tcPr>
            <w:tcW w:w="835" w:type="pct"/>
            <w:vMerge w:val="restart"/>
            <w:shd w:val="clear" w:color="auto" w:fill="auto"/>
          </w:tcPr>
          <w:p w14:paraId="2A7925D4" w14:textId="6C37C3A1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Continuation of part of Q6/5 and part of Q9/5</w:t>
            </w:r>
          </w:p>
        </w:tc>
        <w:tc>
          <w:tcPr>
            <w:tcW w:w="511" w:type="pct"/>
            <w:shd w:val="clear" w:color="auto" w:fill="auto"/>
          </w:tcPr>
          <w:p w14:paraId="04AD0093" w14:textId="70273C1E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6/5</w:t>
            </w:r>
          </w:p>
        </w:tc>
        <w:tc>
          <w:tcPr>
            <w:tcW w:w="1638" w:type="pct"/>
            <w:shd w:val="clear" w:color="auto" w:fill="auto"/>
          </w:tcPr>
          <w:p w14:paraId="7BFBB09C" w14:textId="1F9FAA6B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Achieving energy efficiency and smart energy</w:t>
            </w:r>
          </w:p>
        </w:tc>
      </w:tr>
      <w:tr w:rsidR="009601F7" w:rsidRPr="0051240F" w14:paraId="36812B4E" w14:textId="77777777" w:rsidTr="009D4A04">
        <w:trPr>
          <w:cantSplit/>
          <w:trHeight w:val="255"/>
          <w:jc w:val="center"/>
        </w:trPr>
        <w:tc>
          <w:tcPr>
            <w:tcW w:w="512" w:type="pct"/>
            <w:vMerge/>
            <w:shd w:val="clear" w:color="auto" w:fill="auto"/>
          </w:tcPr>
          <w:p w14:paraId="1A12751E" w14:textId="77777777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</w:p>
        </w:tc>
        <w:tc>
          <w:tcPr>
            <w:tcW w:w="1504" w:type="pct"/>
            <w:vMerge/>
            <w:shd w:val="clear" w:color="auto" w:fill="auto"/>
          </w:tcPr>
          <w:p w14:paraId="5123B300" w14:textId="77777777" w:rsidR="009601F7" w:rsidRPr="00906048" w:rsidRDefault="009601F7" w:rsidP="009601F7">
            <w:pPr>
              <w:pStyle w:val="Tabletext"/>
              <w:rPr>
                <w:sz w:val="20"/>
              </w:rPr>
            </w:pPr>
          </w:p>
        </w:tc>
        <w:tc>
          <w:tcPr>
            <w:tcW w:w="835" w:type="pct"/>
            <w:vMerge/>
            <w:shd w:val="clear" w:color="auto" w:fill="auto"/>
          </w:tcPr>
          <w:p w14:paraId="6196DC31" w14:textId="77777777" w:rsidR="009601F7" w:rsidRPr="00906048" w:rsidRDefault="009601F7" w:rsidP="009601F7">
            <w:pPr>
              <w:pStyle w:val="Tabletext"/>
              <w:rPr>
                <w:sz w:val="20"/>
              </w:rPr>
            </w:pPr>
          </w:p>
        </w:tc>
        <w:tc>
          <w:tcPr>
            <w:tcW w:w="511" w:type="pct"/>
            <w:shd w:val="clear" w:color="auto" w:fill="auto"/>
          </w:tcPr>
          <w:p w14:paraId="738A31CB" w14:textId="78C610DF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9/5</w:t>
            </w:r>
          </w:p>
        </w:tc>
        <w:tc>
          <w:tcPr>
            <w:tcW w:w="1638" w:type="pct"/>
            <w:shd w:val="clear" w:color="auto" w:fill="auto"/>
          </w:tcPr>
          <w:p w14:paraId="17A52B77" w14:textId="075CB1DB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Climate change and assessment of information and communication technology (ICT) in the framework of the Sustainable Development Goals (SDGs)</w:t>
            </w:r>
          </w:p>
        </w:tc>
      </w:tr>
      <w:tr w:rsidR="009601F7" w:rsidRPr="0051240F" w14:paraId="577AD25A" w14:textId="77777777" w:rsidTr="009D4A0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6882300F" w14:textId="2138F0E7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12/5</w:t>
            </w:r>
          </w:p>
        </w:tc>
        <w:tc>
          <w:tcPr>
            <w:tcW w:w="1504" w:type="pct"/>
            <w:shd w:val="clear" w:color="auto" w:fill="auto"/>
          </w:tcPr>
          <w:p w14:paraId="657AA89B" w14:textId="2AFE4BA5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Building circular and sustainable cities and communities</w:t>
            </w:r>
          </w:p>
        </w:tc>
        <w:tc>
          <w:tcPr>
            <w:tcW w:w="835" w:type="pct"/>
            <w:shd w:val="clear" w:color="auto" w:fill="auto"/>
          </w:tcPr>
          <w:p w14:paraId="2DA3377F" w14:textId="7F4B5EAF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New</w:t>
            </w:r>
          </w:p>
        </w:tc>
        <w:tc>
          <w:tcPr>
            <w:tcW w:w="511" w:type="pct"/>
            <w:shd w:val="clear" w:color="auto" w:fill="auto"/>
          </w:tcPr>
          <w:p w14:paraId="6994E045" w14:textId="4202C020" w:rsidR="009601F7" w:rsidRPr="00906048" w:rsidRDefault="009601F7" w:rsidP="009601F7">
            <w:pPr>
              <w:pStyle w:val="Tabletext"/>
              <w:jc w:val="center"/>
              <w:rPr>
                <w:sz w:val="20"/>
              </w:rPr>
            </w:pPr>
            <w:r w:rsidRPr="00906048">
              <w:rPr>
                <w:sz w:val="20"/>
              </w:rPr>
              <w:t>N/A</w:t>
            </w:r>
          </w:p>
        </w:tc>
        <w:tc>
          <w:tcPr>
            <w:tcW w:w="1638" w:type="pct"/>
            <w:shd w:val="clear" w:color="auto" w:fill="auto"/>
          </w:tcPr>
          <w:p w14:paraId="0F6CAECE" w14:textId="70FDAC06" w:rsidR="009601F7" w:rsidRPr="00906048" w:rsidRDefault="009601F7" w:rsidP="009601F7">
            <w:pPr>
              <w:pStyle w:val="Tabletext"/>
              <w:rPr>
                <w:sz w:val="20"/>
              </w:rPr>
            </w:pPr>
            <w:r w:rsidRPr="00906048">
              <w:rPr>
                <w:sz w:val="20"/>
              </w:rPr>
              <w:t>N/A</w:t>
            </w:r>
          </w:p>
        </w:tc>
      </w:tr>
    </w:tbl>
    <w:p w14:paraId="7CBBFE62" w14:textId="235AC566" w:rsidR="007F48D3" w:rsidRPr="006473AE" w:rsidRDefault="007F48D3" w:rsidP="00570738">
      <w:pPr>
        <w:rPr>
          <w:b/>
          <w:bCs/>
        </w:rPr>
      </w:pPr>
      <w:r w:rsidRPr="006473AE">
        <w:rPr>
          <w:b/>
          <w:bCs/>
        </w:rPr>
        <w:t>Action: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7F48D3" w:rsidRPr="006473AE" w14:paraId="5825B57E" w14:textId="77777777" w:rsidTr="007F48D3">
        <w:tc>
          <w:tcPr>
            <w:tcW w:w="9918" w:type="dxa"/>
          </w:tcPr>
          <w:p w14:paraId="75627467" w14:textId="77777777" w:rsidR="007F48D3" w:rsidRPr="006473AE" w:rsidRDefault="007F48D3" w:rsidP="007F48D3">
            <w:pPr>
              <w:rPr>
                <w:i/>
                <w:iCs/>
              </w:rPr>
            </w:pPr>
            <w:r w:rsidRPr="006473AE">
              <w:rPr>
                <w:i/>
                <w:iCs/>
              </w:rPr>
              <w:t xml:space="preserve">As per the agreed contingency plan resulting of the postponement of WTSA-20, </w:t>
            </w:r>
            <w:r w:rsidRPr="006473AE">
              <w:rPr>
                <w:b/>
                <w:bCs/>
                <w:i/>
                <w:iCs/>
              </w:rPr>
              <w:t>TSAG is invited to</w:t>
            </w:r>
            <w:r w:rsidRPr="006473AE">
              <w:rPr>
                <w:i/>
                <w:iCs/>
              </w:rPr>
              <w:t>:</w:t>
            </w:r>
          </w:p>
          <w:p w14:paraId="3B031F37" w14:textId="207E81B2" w:rsidR="007F48D3" w:rsidRPr="006473AE" w:rsidRDefault="007F48D3" w:rsidP="00F82639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ind w:left="567" w:hanging="567"/>
              <w:textAlignment w:val="baseline"/>
              <w:rPr>
                <w:i/>
                <w:iCs/>
              </w:rPr>
            </w:pPr>
            <w:r w:rsidRPr="006473AE">
              <w:rPr>
                <w:i/>
                <w:iCs/>
              </w:rPr>
              <w:t xml:space="preserve">endorse the updates proposed to the set of </w:t>
            </w:r>
            <w:r w:rsidR="00F82639" w:rsidRPr="006473AE">
              <w:rPr>
                <w:i/>
                <w:iCs/>
              </w:rPr>
              <w:t xml:space="preserve">SG5 </w:t>
            </w:r>
            <w:r w:rsidRPr="006473AE">
              <w:rPr>
                <w:i/>
                <w:iCs/>
              </w:rPr>
              <w:t>Questions, as found in Attachment 1 to this TD</w:t>
            </w:r>
            <w:r w:rsidR="00F70774" w:rsidRPr="006473AE">
              <w:rPr>
                <w:i/>
                <w:iCs/>
              </w:rPr>
              <w:t>.</w:t>
            </w:r>
          </w:p>
        </w:tc>
      </w:tr>
    </w:tbl>
    <w:p w14:paraId="60E388AA" w14:textId="5481F0F7" w:rsidR="00570738" w:rsidRPr="006473AE" w:rsidRDefault="00096299" w:rsidP="00570738">
      <w:pPr>
        <w:pStyle w:val="Headingb"/>
        <w:rPr>
          <w:szCs w:val="24"/>
        </w:rPr>
      </w:pPr>
      <w:r w:rsidRPr="006473AE">
        <w:rPr>
          <w:szCs w:val="24"/>
        </w:rPr>
        <w:t>Attachments</w:t>
      </w:r>
      <w:r w:rsidR="00570738" w:rsidRPr="006473AE">
        <w:rPr>
          <w:szCs w:val="24"/>
        </w:rPr>
        <w:t>:</w:t>
      </w:r>
    </w:p>
    <w:p w14:paraId="50764034" w14:textId="01C1FBFC" w:rsidR="00570738" w:rsidRDefault="00096299" w:rsidP="00096299">
      <w:pPr>
        <w:numPr>
          <w:ilvl w:val="0"/>
          <w:numId w:val="8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6473AE">
        <w:t>Updates to SG</w:t>
      </w:r>
      <w:r w:rsidR="00F70774" w:rsidRPr="006473AE">
        <w:t>5</w:t>
      </w:r>
      <w:r w:rsidRPr="006473AE">
        <w:t xml:space="preserve"> Questions – Attachment 1 – Clean text</w:t>
      </w:r>
    </w:p>
    <w:p w14:paraId="09ECA368" w14:textId="01B4F213" w:rsidR="004A1F4B" w:rsidRPr="004A1F4B" w:rsidRDefault="004A1F4B" w:rsidP="00446ED1">
      <w:pPr>
        <w:pStyle w:val="ListParagraph"/>
        <w:numPr>
          <w:ilvl w:val="0"/>
          <w:numId w:val="82"/>
        </w:numPr>
        <w:ind w:left="567" w:hanging="567"/>
      </w:pPr>
      <w:r w:rsidRPr="004A1F4B">
        <w:rPr>
          <w:rFonts w:eastAsiaTheme="minorHAnsi"/>
        </w:rPr>
        <w:t xml:space="preserve">Updates to SG20 Questions – </w:t>
      </w:r>
      <w:r>
        <w:rPr>
          <w:rFonts w:eastAsiaTheme="minorHAnsi"/>
        </w:rPr>
        <w:t xml:space="preserve">Attachment 2 – </w:t>
      </w:r>
      <w:r w:rsidRPr="004A1F4B">
        <w:rPr>
          <w:rFonts w:eastAsiaTheme="minorHAnsi"/>
        </w:rPr>
        <w:t>Revision-marked text</w:t>
      </w:r>
    </w:p>
    <w:p w14:paraId="6B6913EC" w14:textId="34C57A7D" w:rsidR="0044423B" w:rsidRPr="006473AE" w:rsidRDefault="00096299" w:rsidP="00096299">
      <w:pPr>
        <w:jc w:val="center"/>
      </w:pPr>
      <w:bookmarkStart w:id="12" w:name="_Toc453226687"/>
      <w:bookmarkStart w:id="13" w:name="_Toc453225648"/>
      <w:bookmarkStart w:id="14" w:name="_Toc305085576"/>
      <w:bookmarkStart w:id="15" w:name="_Toc198110212"/>
      <w:bookmarkStart w:id="16" w:name="_Toc197440893"/>
      <w:bookmarkStart w:id="17" w:name="_Toc19625520"/>
      <w:r w:rsidRPr="006473AE">
        <w:t>____________________</w:t>
      </w:r>
      <w:bookmarkEnd w:id="12"/>
      <w:bookmarkEnd w:id="13"/>
      <w:bookmarkEnd w:id="14"/>
      <w:bookmarkEnd w:id="15"/>
      <w:bookmarkEnd w:id="16"/>
      <w:bookmarkEnd w:id="17"/>
    </w:p>
    <w:sectPr w:rsidR="0044423B" w:rsidRPr="006473AE" w:rsidSect="0051240F">
      <w:headerReference w:type="default" r:id="rId10"/>
      <w:pgSz w:w="11907" w:h="16840"/>
      <w:pgMar w:top="1134" w:right="1134" w:bottom="426" w:left="1134" w:header="425" w:footer="709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FD5E0" w14:textId="77777777" w:rsidR="00C47FCF" w:rsidRDefault="00C47FCF">
      <w:pPr>
        <w:spacing w:before="0"/>
      </w:pPr>
      <w:r>
        <w:separator/>
      </w:r>
    </w:p>
    <w:p w14:paraId="7FAC955D" w14:textId="77777777" w:rsidR="00C47FCF" w:rsidRDefault="00C47FCF"/>
  </w:endnote>
  <w:endnote w:type="continuationSeparator" w:id="0">
    <w:p w14:paraId="45F7B73E" w14:textId="77777777" w:rsidR="00C47FCF" w:rsidRDefault="00C47FCF">
      <w:pPr>
        <w:spacing w:before="0"/>
      </w:pPr>
      <w:r>
        <w:continuationSeparator/>
      </w:r>
    </w:p>
    <w:p w14:paraId="4B3D9BFE" w14:textId="77777777" w:rsidR="00C47FCF" w:rsidRDefault="00C47F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690EA" w14:textId="77777777" w:rsidR="00C47FCF" w:rsidRDefault="00C47FCF">
      <w:pPr>
        <w:spacing w:before="0"/>
      </w:pPr>
      <w:r>
        <w:separator/>
      </w:r>
    </w:p>
    <w:p w14:paraId="7EF2232A" w14:textId="77777777" w:rsidR="00C47FCF" w:rsidRDefault="00C47FCF"/>
  </w:footnote>
  <w:footnote w:type="continuationSeparator" w:id="0">
    <w:p w14:paraId="5D7340F4" w14:textId="77777777" w:rsidR="00C47FCF" w:rsidRDefault="00C47FCF">
      <w:pPr>
        <w:spacing w:before="0"/>
      </w:pPr>
      <w:r>
        <w:continuationSeparator/>
      </w:r>
    </w:p>
    <w:p w14:paraId="298FA982" w14:textId="77777777" w:rsidR="00C47FCF" w:rsidRDefault="00C47F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Cs w:val="18"/>
      </w:rPr>
      <w:id w:val="14923670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41A213" w14:textId="3E257BD6" w:rsidR="009601F7" w:rsidRPr="00906048" w:rsidRDefault="009601F7">
        <w:pPr>
          <w:pStyle w:val="Header"/>
          <w:rPr>
            <w:szCs w:val="18"/>
          </w:rPr>
        </w:pPr>
        <w:r w:rsidRPr="00906048">
          <w:rPr>
            <w:szCs w:val="18"/>
          </w:rPr>
          <w:fldChar w:fldCharType="begin"/>
        </w:r>
        <w:r w:rsidRPr="00906048">
          <w:rPr>
            <w:szCs w:val="18"/>
          </w:rPr>
          <w:instrText xml:space="preserve"> PAGE   \* MERGEFORMAT </w:instrText>
        </w:r>
        <w:r w:rsidRPr="00906048">
          <w:rPr>
            <w:szCs w:val="18"/>
          </w:rPr>
          <w:fldChar w:fldCharType="separate"/>
        </w:r>
        <w:r w:rsidRPr="00906048">
          <w:rPr>
            <w:noProof/>
            <w:szCs w:val="18"/>
          </w:rPr>
          <w:t>2</w:t>
        </w:r>
        <w:r w:rsidRPr="00906048">
          <w:rPr>
            <w:noProof/>
            <w:szCs w:val="18"/>
          </w:rPr>
          <w:fldChar w:fldCharType="end"/>
        </w:r>
      </w:p>
    </w:sdtContent>
  </w:sdt>
  <w:p w14:paraId="765F6BB7" w14:textId="0DFE1199" w:rsidR="009601F7" w:rsidRPr="00906048" w:rsidRDefault="009601F7">
    <w:pPr>
      <w:pStyle w:val="Header"/>
      <w:rPr>
        <w:szCs w:val="18"/>
      </w:rPr>
    </w:pPr>
    <w:r w:rsidRPr="00906048">
      <w:rPr>
        <w:szCs w:val="18"/>
      </w:rPr>
      <w:t>TSAG-TD975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19"/>
    <w:multiLevelType w:val="multilevel"/>
    <w:tmpl w:val="00000019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8A4968"/>
    <w:multiLevelType w:val="hybridMultilevel"/>
    <w:tmpl w:val="B3BA8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9D646C"/>
    <w:multiLevelType w:val="hybridMultilevel"/>
    <w:tmpl w:val="7F84874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3227108"/>
    <w:multiLevelType w:val="multilevel"/>
    <w:tmpl w:val="0322710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037D0D32"/>
    <w:multiLevelType w:val="hybridMultilevel"/>
    <w:tmpl w:val="D3F87EA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06423C61"/>
    <w:multiLevelType w:val="hybridMultilevel"/>
    <w:tmpl w:val="3B9EA160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066A41BA"/>
    <w:multiLevelType w:val="multilevel"/>
    <w:tmpl w:val="066A41B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077E1CE8"/>
    <w:multiLevelType w:val="multilevel"/>
    <w:tmpl w:val="4300D39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08C47F4B"/>
    <w:multiLevelType w:val="multilevel"/>
    <w:tmpl w:val="7C38012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0A0210C1"/>
    <w:multiLevelType w:val="multilevel"/>
    <w:tmpl w:val="0A0210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0ACA06D9"/>
    <w:multiLevelType w:val="hybridMultilevel"/>
    <w:tmpl w:val="B0729392"/>
    <w:lvl w:ilvl="0" w:tplc="727EBEA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0CBB10D5"/>
    <w:multiLevelType w:val="hybridMultilevel"/>
    <w:tmpl w:val="01D6EB58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0E6F62A8"/>
    <w:multiLevelType w:val="hybridMultilevel"/>
    <w:tmpl w:val="1A547BA8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13473E83"/>
    <w:multiLevelType w:val="multilevel"/>
    <w:tmpl w:val="13473E83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14D903B4"/>
    <w:multiLevelType w:val="multilevel"/>
    <w:tmpl w:val="5C5A4C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155D420C"/>
    <w:multiLevelType w:val="multilevel"/>
    <w:tmpl w:val="155D420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16FC7AA6"/>
    <w:multiLevelType w:val="multilevel"/>
    <w:tmpl w:val="16FC7AA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1A4509C2"/>
    <w:multiLevelType w:val="multilevel"/>
    <w:tmpl w:val="1A4509C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  <w:lang w:val="fr-FR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1A93339B"/>
    <w:multiLevelType w:val="multilevel"/>
    <w:tmpl w:val="1A93339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1C867404"/>
    <w:multiLevelType w:val="hybridMultilevel"/>
    <w:tmpl w:val="7B7CCC32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1DAC7446"/>
    <w:multiLevelType w:val="multilevel"/>
    <w:tmpl w:val="1DAC744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0258D9"/>
    <w:multiLevelType w:val="hybridMultilevel"/>
    <w:tmpl w:val="6BE6F5D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207C74FD"/>
    <w:multiLevelType w:val="hybridMultilevel"/>
    <w:tmpl w:val="C42C6B06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20F6408C"/>
    <w:multiLevelType w:val="hybridMultilevel"/>
    <w:tmpl w:val="DB7E118C"/>
    <w:lvl w:ilvl="0" w:tplc="766C80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2387268A"/>
    <w:multiLevelType w:val="multilevel"/>
    <w:tmpl w:val="0409001F"/>
    <w:styleLink w:val="1"/>
    <w:lvl w:ilvl="0">
      <w:start w:val="4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24B31CB2"/>
    <w:multiLevelType w:val="multilevel"/>
    <w:tmpl w:val="24B31CB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9" w15:restartNumberingAfterBreak="0">
    <w:nsid w:val="2A860F06"/>
    <w:multiLevelType w:val="hybridMultilevel"/>
    <w:tmpl w:val="F9F6DD40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2E31587B"/>
    <w:multiLevelType w:val="multilevel"/>
    <w:tmpl w:val="2E3158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2F8700A8"/>
    <w:multiLevelType w:val="multilevel"/>
    <w:tmpl w:val="2F8700A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BD78F8"/>
    <w:multiLevelType w:val="multilevel"/>
    <w:tmpl w:val="4A50322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319447F7"/>
    <w:multiLevelType w:val="multilevel"/>
    <w:tmpl w:val="319447F7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4" w15:restartNumberingAfterBreak="0">
    <w:nsid w:val="32621B8C"/>
    <w:multiLevelType w:val="multilevel"/>
    <w:tmpl w:val="32621B8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5" w15:restartNumberingAfterBreak="0">
    <w:nsid w:val="35E37E77"/>
    <w:multiLevelType w:val="hybridMultilevel"/>
    <w:tmpl w:val="DC4CCA3A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FF7FAA"/>
    <w:multiLevelType w:val="multilevel"/>
    <w:tmpl w:val="0294268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395F3EE4"/>
    <w:multiLevelType w:val="hybridMultilevel"/>
    <w:tmpl w:val="C9488126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8" w15:restartNumberingAfterBreak="0">
    <w:nsid w:val="39664AD5"/>
    <w:multiLevelType w:val="hybridMultilevel"/>
    <w:tmpl w:val="241C9E62"/>
    <w:lvl w:ilvl="0" w:tplc="90B0466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3D912D04"/>
    <w:multiLevelType w:val="multilevel"/>
    <w:tmpl w:val="5F884C8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3FCF2695"/>
    <w:multiLevelType w:val="multilevel"/>
    <w:tmpl w:val="3FCF269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1" w15:restartNumberingAfterBreak="0">
    <w:nsid w:val="3FDA4FF9"/>
    <w:multiLevelType w:val="hybridMultilevel"/>
    <w:tmpl w:val="9D58BFD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40FA7C4A"/>
    <w:multiLevelType w:val="hybridMultilevel"/>
    <w:tmpl w:val="EFBE0C10"/>
    <w:lvl w:ilvl="0" w:tplc="16FC1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67454F"/>
    <w:multiLevelType w:val="hybridMultilevel"/>
    <w:tmpl w:val="3F06177E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4382032E"/>
    <w:multiLevelType w:val="hybridMultilevel"/>
    <w:tmpl w:val="51F477D4"/>
    <w:lvl w:ilvl="0" w:tplc="F526708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48AF3555"/>
    <w:multiLevelType w:val="hybridMultilevel"/>
    <w:tmpl w:val="5EAA159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4B6D565F"/>
    <w:multiLevelType w:val="multilevel"/>
    <w:tmpl w:val="4B6D565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7" w15:restartNumberingAfterBreak="0">
    <w:nsid w:val="4D335A90"/>
    <w:multiLevelType w:val="hybridMultilevel"/>
    <w:tmpl w:val="146A78AE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8" w15:restartNumberingAfterBreak="0">
    <w:nsid w:val="529D2266"/>
    <w:multiLevelType w:val="multilevel"/>
    <w:tmpl w:val="529D22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5425442C"/>
    <w:multiLevelType w:val="hybridMultilevel"/>
    <w:tmpl w:val="26C6BD64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0" w15:restartNumberingAfterBreak="0">
    <w:nsid w:val="56745DF9"/>
    <w:multiLevelType w:val="multilevel"/>
    <w:tmpl w:val="56745DF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5745489B"/>
    <w:multiLevelType w:val="multilevel"/>
    <w:tmpl w:val="68029EF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598F15EC"/>
    <w:multiLevelType w:val="hybridMultilevel"/>
    <w:tmpl w:val="82A21F5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3" w15:restartNumberingAfterBreak="0">
    <w:nsid w:val="59DC0CDB"/>
    <w:multiLevelType w:val="hybridMultilevel"/>
    <w:tmpl w:val="A99A0C60"/>
    <w:lvl w:ilvl="0" w:tplc="B3A2F9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5CA16163"/>
    <w:multiLevelType w:val="multilevel"/>
    <w:tmpl w:val="C046C76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5D543933"/>
    <w:multiLevelType w:val="multilevel"/>
    <w:tmpl w:val="29423D5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62AD4172"/>
    <w:multiLevelType w:val="multilevel"/>
    <w:tmpl w:val="D95A1374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633D5A89"/>
    <w:multiLevelType w:val="multilevel"/>
    <w:tmpl w:val="633D5A8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8" w15:restartNumberingAfterBreak="0">
    <w:nsid w:val="642C2828"/>
    <w:multiLevelType w:val="multilevel"/>
    <w:tmpl w:val="642C282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360"/>
      <w:numFmt w:val="bullet"/>
      <w:lvlText w:val="•"/>
      <w:lvlJc w:val="left"/>
      <w:pPr>
        <w:ind w:left="1458" w:hanging="735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64502165"/>
    <w:multiLevelType w:val="hybridMultilevel"/>
    <w:tmpl w:val="A52C1C36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0" w15:restartNumberingAfterBreak="0">
    <w:nsid w:val="659D75BF"/>
    <w:multiLevelType w:val="multilevel"/>
    <w:tmpl w:val="659D75BF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5818D5"/>
    <w:multiLevelType w:val="multilevel"/>
    <w:tmpl w:val="665818D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2" w15:restartNumberingAfterBreak="0">
    <w:nsid w:val="69564A26"/>
    <w:multiLevelType w:val="multilevel"/>
    <w:tmpl w:val="69564A2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3" w15:restartNumberingAfterBreak="0">
    <w:nsid w:val="6CD278BB"/>
    <w:multiLevelType w:val="multilevel"/>
    <w:tmpl w:val="6CD278B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4" w15:restartNumberingAfterBreak="0">
    <w:nsid w:val="6F013ABE"/>
    <w:multiLevelType w:val="multilevel"/>
    <w:tmpl w:val="08B2D8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Anne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upperLetter"/>
      <w:pStyle w:val="Heading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6F460DF9"/>
    <w:multiLevelType w:val="hybridMultilevel"/>
    <w:tmpl w:val="55946E7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6F7824CE"/>
    <w:multiLevelType w:val="hybridMultilevel"/>
    <w:tmpl w:val="78166DBE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554EF2"/>
    <w:multiLevelType w:val="hybridMultilevel"/>
    <w:tmpl w:val="BAEED7EE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8" w15:restartNumberingAfterBreak="0">
    <w:nsid w:val="72962603"/>
    <w:multiLevelType w:val="multilevel"/>
    <w:tmpl w:val="72962603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D91516"/>
    <w:multiLevelType w:val="hybridMultilevel"/>
    <w:tmpl w:val="29006648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0" w15:restartNumberingAfterBreak="0">
    <w:nsid w:val="74C15927"/>
    <w:multiLevelType w:val="hybridMultilevel"/>
    <w:tmpl w:val="DACC7A7E"/>
    <w:lvl w:ilvl="0" w:tplc="F5267084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A6E29AA"/>
    <w:multiLevelType w:val="hybridMultilevel"/>
    <w:tmpl w:val="4EA23244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2" w15:restartNumberingAfterBreak="0">
    <w:nsid w:val="7EFD7ABC"/>
    <w:multiLevelType w:val="hybridMultilevel"/>
    <w:tmpl w:val="A40A847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74"/>
  </w:num>
  <w:num w:numId="2">
    <w:abstractNumId w:val="15"/>
  </w:num>
  <w:num w:numId="3">
    <w:abstractNumId w:val="45"/>
  </w:num>
  <w:num w:numId="4">
    <w:abstractNumId w:val="76"/>
  </w:num>
  <w:num w:numId="5">
    <w:abstractNumId w:val="63"/>
  </w:num>
  <w:num w:numId="6">
    <w:abstractNumId w:val="34"/>
  </w:num>
  <w:num w:numId="7">
    <w:abstractNumId w:val="55"/>
  </w:num>
  <w:num w:numId="8">
    <w:abstractNumId w:val="51"/>
  </w:num>
  <w:num w:numId="9">
    <w:abstractNumId w:val="39"/>
  </w:num>
  <w:num w:numId="10">
    <w:abstractNumId w:val="24"/>
  </w:num>
  <w:num w:numId="11">
    <w:abstractNumId w:val="82"/>
  </w:num>
  <w:num w:numId="12">
    <w:abstractNumId w:val="32"/>
  </w:num>
  <w:num w:numId="13">
    <w:abstractNumId w:val="59"/>
  </w:num>
  <w:num w:numId="14">
    <w:abstractNumId w:val="52"/>
  </w:num>
  <w:num w:numId="15">
    <w:abstractNumId w:val="11"/>
  </w:num>
  <w:num w:numId="16">
    <w:abstractNumId w:val="12"/>
  </w:num>
  <w:num w:numId="17">
    <w:abstractNumId w:val="3"/>
  </w:num>
  <w:num w:numId="18">
    <w:abstractNumId w:val="5"/>
  </w:num>
  <w:num w:numId="19">
    <w:abstractNumId w:val="8"/>
  </w:num>
  <w:num w:numId="20">
    <w:abstractNumId w:val="9"/>
  </w:num>
  <w:num w:numId="21">
    <w:abstractNumId w:val="6"/>
  </w:num>
  <w:num w:numId="22">
    <w:abstractNumId w:val="2"/>
  </w:num>
  <w:num w:numId="23">
    <w:abstractNumId w:val="7"/>
  </w:num>
  <w:num w:numId="24">
    <w:abstractNumId w:val="4"/>
  </w:num>
  <w:num w:numId="25">
    <w:abstractNumId w:val="1"/>
  </w:num>
  <w:num w:numId="26">
    <w:abstractNumId w:val="0"/>
  </w:num>
  <w:num w:numId="27">
    <w:abstractNumId w:val="50"/>
  </w:num>
  <w:num w:numId="28">
    <w:abstractNumId w:val="43"/>
  </w:num>
  <w:num w:numId="29">
    <w:abstractNumId w:val="29"/>
  </w:num>
  <w:num w:numId="30">
    <w:abstractNumId w:val="26"/>
  </w:num>
  <w:num w:numId="31">
    <w:abstractNumId w:val="40"/>
  </w:num>
  <w:num w:numId="32">
    <w:abstractNumId w:val="71"/>
  </w:num>
  <w:num w:numId="33">
    <w:abstractNumId w:val="73"/>
  </w:num>
  <w:num w:numId="34">
    <w:abstractNumId w:val="68"/>
  </w:num>
  <w:num w:numId="35">
    <w:abstractNumId w:val="70"/>
  </w:num>
  <w:num w:numId="36">
    <w:abstractNumId w:val="38"/>
  </w:num>
  <w:num w:numId="37">
    <w:abstractNumId w:val="31"/>
  </w:num>
  <w:num w:numId="38">
    <w:abstractNumId w:val="78"/>
  </w:num>
  <w:num w:numId="39">
    <w:abstractNumId w:val="28"/>
  </w:num>
  <w:num w:numId="40">
    <w:abstractNumId w:val="33"/>
  </w:num>
  <w:num w:numId="41">
    <w:abstractNumId w:val="60"/>
  </w:num>
  <w:num w:numId="42">
    <w:abstractNumId w:val="41"/>
  </w:num>
  <w:num w:numId="43">
    <w:abstractNumId w:val="19"/>
  </w:num>
  <w:num w:numId="44">
    <w:abstractNumId w:val="44"/>
  </w:num>
  <w:num w:numId="45">
    <w:abstractNumId w:val="72"/>
  </w:num>
  <w:num w:numId="46">
    <w:abstractNumId w:val="58"/>
  </w:num>
  <w:num w:numId="47">
    <w:abstractNumId w:val="16"/>
  </w:num>
  <w:num w:numId="48">
    <w:abstractNumId w:val="56"/>
  </w:num>
  <w:num w:numId="49">
    <w:abstractNumId w:val="22"/>
  </w:num>
  <w:num w:numId="50">
    <w:abstractNumId w:val="67"/>
  </w:num>
  <w:num w:numId="51">
    <w:abstractNumId w:val="30"/>
  </w:num>
  <w:num w:numId="52">
    <w:abstractNumId w:val="66"/>
  </w:num>
  <w:num w:numId="53">
    <w:abstractNumId w:val="64"/>
  </w:num>
  <w:num w:numId="54">
    <w:abstractNumId w:val="61"/>
  </w:num>
  <w:num w:numId="55">
    <w:abstractNumId w:val="49"/>
  </w:num>
  <w:num w:numId="56">
    <w:abstractNumId w:val="20"/>
  </w:num>
  <w:num w:numId="57">
    <w:abstractNumId w:val="42"/>
  </w:num>
  <w:num w:numId="58">
    <w:abstractNumId w:val="65"/>
  </w:num>
  <w:num w:numId="59">
    <w:abstractNumId w:val="21"/>
  </w:num>
  <w:num w:numId="60">
    <w:abstractNumId w:val="46"/>
  </w:num>
  <w:num w:numId="61">
    <w:abstractNumId w:val="27"/>
  </w:num>
  <w:num w:numId="62">
    <w:abstractNumId w:val="79"/>
  </w:num>
  <w:num w:numId="63">
    <w:abstractNumId w:val="35"/>
  </w:num>
  <w:num w:numId="64">
    <w:abstractNumId w:val="62"/>
  </w:num>
  <w:num w:numId="65">
    <w:abstractNumId w:val="81"/>
  </w:num>
  <w:num w:numId="66">
    <w:abstractNumId w:val="75"/>
  </w:num>
  <w:num w:numId="67">
    <w:abstractNumId w:val="57"/>
  </w:num>
  <w:num w:numId="68">
    <w:abstractNumId w:val="23"/>
  </w:num>
  <w:num w:numId="69">
    <w:abstractNumId w:val="17"/>
  </w:num>
  <w:num w:numId="70">
    <w:abstractNumId w:val="14"/>
  </w:num>
  <w:num w:numId="71">
    <w:abstractNumId w:val="69"/>
  </w:num>
  <w:num w:numId="72">
    <w:abstractNumId w:val="53"/>
  </w:num>
  <w:num w:numId="73">
    <w:abstractNumId w:val="18"/>
  </w:num>
  <w:num w:numId="74">
    <w:abstractNumId w:val="47"/>
  </w:num>
  <w:num w:numId="75">
    <w:abstractNumId w:val="25"/>
  </w:num>
  <w:num w:numId="76">
    <w:abstractNumId w:val="77"/>
  </w:num>
  <w:num w:numId="77">
    <w:abstractNumId w:val="80"/>
  </w:num>
  <w:num w:numId="78">
    <w:abstractNumId w:val="54"/>
  </w:num>
  <w:num w:numId="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0">
    <w:abstractNumId w:val="37"/>
  </w:num>
  <w:num w:numId="81">
    <w:abstractNumId w:val="48"/>
  </w:num>
  <w:num w:numId="82">
    <w:abstractNumId w:val="13"/>
  </w:num>
  <w:num w:numId="83">
    <w:abstractNumId w:val="36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21A"/>
    <w:rsid w:val="000002CE"/>
    <w:rsid w:val="00000339"/>
    <w:rsid w:val="00000FA8"/>
    <w:rsid w:val="0001104D"/>
    <w:rsid w:val="00012EB5"/>
    <w:rsid w:val="00017655"/>
    <w:rsid w:val="00017FE7"/>
    <w:rsid w:val="00022B29"/>
    <w:rsid w:val="000234CD"/>
    <w:rsid w:val="00025502"/>
    <w:rsid w:val="00027A32"/>
    <w:rsid w:val="00030DBC"/>
    <w:rsid w:val="0003117B"/>
    <w:rsid w:val="0003257A"/>
    <w:rsid w:val="0003587A"/>
    <w:rsid w:val="00036334"/>
    <w:rsid w:val="0003661D"/>
    <w:rsid w:val="0004493F"/>
    <w:rsid w:val="00050A24"/>
    <w:rsid w:val="00055464"/>
    <w:rsid w:val="0006330F"/>
    <w:rsid w:val="00063556"/>
    <w:rsid w:val="000661D3"/>
    <w:rsid w:val="00071621"/>
    <w:rsid w:val="000769E6"/>
    <w:rsid w:val="00077E88"/>
    <w:rsid w:val="0008099A"/>
    <w:rsid w:val="000842F4"/>
    <w:rsid w:val="00085268"/>
    <w:rsid w:val="00092930"/>
    <w:rsid w:val="00096299"/>
    <w:rsid w:val="00096D82"/>
    <w:rsid w:val="00097D70"/>
    <w:rsid w:val="000A1971"/>
    <w:rsid w:val="000A21FB"/>
    <w:rsid w:val="000A31CB"/>
    <w:rsid w:val="000A41FD"/>
    <w:rsid w:val="000B286A"/>
    <w:rsid w:val="000B594B"/>
    <w:rsid w:val="000B6681"/>
    <w:rsid w:val="000B748C"/>
    <w:rsid w:val="000C1868"/>
    <w:rsid w:val="000C5FD9"/>
    <w:rsid w:val="000C75DF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4EFF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1B01"/>
    <w:rsid w:val="001C303F"/>
    <w:rsid w:val="001D240C"/>
    <w:rsid w:val="001D505A"/>
    <w:rsid w:val="001D5206"/>
    <w:rsid w:val="001D6401"/>
    <w:rsid w:val="001E031A"/>
    <w:rsid w:val="001E2CE2"/>
    <w:rsid w:val="001E3A97"/>
    <w:rsid w:val="001E4301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33B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68F4"/>
    <w:rsid w:val="002E6D0E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416A"/>
    <w:rsid w:val="00335A28"/>
    <w:rsid w:val="00337560"/>
    <w:rsid w:val="00341D46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6F93"/>
    <w:rsid w:val="00357191"/>
    <w:rsid w:val="00357B31"/>
    <w:rsid w:val="0036170A"/>
    <w:rsid w:val="00362F47"/>
    <w:rsid w:val="00365F1A"/>
    <w:rsid w:val="003666B3"/>
    <w:rsid w:val="003676EB"/>
    <w:rsid w:val="0037050B"/>
    <w:rsid w:val="00370AB3"/>
    <w:rsid w:val="00370CF4"/>
    <w:rsid w:val="0037341A"/>
    <w:rsid w:val="00376609"/>
    <w:rsid w:val="00377C74"/>
    <w:rsid w:val="003811CA"/>
    <w:rsid w:val="0038320B"/>
    <w:rsid w:val="00383C8F"/>
    <w:rsid w:val="00387228"/>
    <w:rsid w:val="003936CB"/>
    <w:rsid w:val="003A121C"/>
    <w:rsid w:val="003A229D"/>
    <w:rsid w:val="003A76F6"/>
    <w:rsid w:val="003B0D19"/>
    <w:rsid w:val="003B197C"/>
    <w:rsid w:val="003B1D28"/>
    <w:rsid w:val="003B2A40"/>
    <w:rsid w:val="003B53B3"/>
    <w:rsid w:val="003B67BF"/>
    <w:rsid w:val="003D0967"/>
    <w:rsid w:val="003D2C2B"/>
    <w:rsid w:val="003D3C3E"/>
    <w:rsid w:val="003D52C9"/>
    <w:rsid w:val="003D58F8"/>
    <w:rsid w:val="003D7964"/>
    <w:rsid w:val="003E152B"/>
    <w:rsid w:val="003E21BA"/>
    <w:rsid w:val="003E440C"/>
    <w:rsid w:val="003E4F96"/>
    <w:rsid w:val="003E6F4F"/>
    <w:rsid w:val="003F3C9B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23B"/>
    <w:rsid w:val="00444784"/>
    <w:rsid w:val="004454D3"/>
    <w:rsid w:val="00446162"/>
    <w:rsid w:val="00446B1C"/>
    <w:rsid w:val="00446ED1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52B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85CEF"/>
    <w:rsid w:val="00490BD9"/>
    <w:rsid w:val="00493695"/>
    <w:rsid w:val="004A019C"/>
    <w:rsid w:val="004A1F4B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B51A1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06DE"/>
    <w:rsid w:val="004F18BB"/>
    <w:rsid w:val="004F467F"/>
    <w:rsid w:val="004F4EB6"/>
    <w:rsid w:val="00500C55"/>
    <w:rsid w:val="00502C16"/>
    <w:rsid w:val="00504261"/>
    <w:rsid w:val="00507D55"/>
    <w:rsid w:val="0051240F"/>
    <w:rsid w:val="00514399"/>
    <w:rsid w:val="005166B9"/>
    <w:rsid w:val="00517C7D"/>
    <w:rsid w:val="00522154"/>
    <w:rsid w:val="005225B7"/>
    <w:rsid w:val="00524AFA"/>
    <w:rsid w:val="0052618A"/>
    <w:rsid w:val="00527984"/>
    <w:rsid w:val="005307FF"/>
    <w:rsid w:val="00532C7A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0738"/>
    <w:rsid w:val="0057384B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A2DC1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5BA"/>
    <w:rsid w:val="005F3636"/>
    <w:rsid w:val="005F4B8F"/>
    <w:rsid w:val="005F4C90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73AE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0376"/>
    <w:rsid w:val="0068321A"/>
    <w:rsid w:val="006851ED"/>
    <w:rsid w:val="006871D2"/>
    <w:rsid w:val="00691155"/>
    <w:rsid w:val="00692164"/>
    <w:rsid w:val="0069505A"/>
    <w:rsid w:val="0069505B"/>
    <w:rsid w:val="006A20A8"/>
    <w:rsid w:val="006A2774"/>
    <w:rsid w:val="006A3227"/>
    <w:rsid w:val="006A3DF0"/>
    <w:rsid w:val="006A43C1"/>
    <w:rsid w:val="006A55A8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2710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420C"/>
    <w:rsid w:val="007262D6"/>
    <w:rsid w:val="00726B8B"/>
    <w:rsid w:val="007371B9"/>
    <w:rsid w:val="0074553A"/>
    <w:rsid w:val="007472FB"/>
    <w:rsid w:val="00753305"/>
    <w:rsid w:val="00753F94"/>
    <w:rsid w:val="00755A6D"/>
    <w:rsid w:val="00761ADA"/>
    <w:rsid w:val="00761CA4"/>
    <w:rsid w:val="00762E3F"/>
    <w:rsid w:val="00764015"/>
    <w:rsid w:val="00766B94"/>
    <w:rsid w:val="0077101F"/>
    <w:rsid w:val="00771B16"/>
    <w:rsid w:val="00774AE4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080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48D3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3C14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4B27"/>
    <w:rsid w:val="00877486"/>
    <w:rsid w:val="008800C6"/>
    <w:rsid w:val="00882DF8"/>
    <w:rsid w:val="0088492F"/>
    <w:rsid w:val="008879EF"/>
    <w:rsid w:val="00887A32"/>
    <w:rsid w:val="00890A8D"/>
    <w:rsid w:val="0089140E"/>
    <w:rsid w:val="00891EC9"/>
    <w:rsid w:val="00893909"/>
    <w:rsid w:val="00894717"/>
    <w:rsid w:val="008978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C7393"/>
    <w:rsid w:val="008D31AC"/>
    <w:rsid w:val="008D3778"/>
    <w:rsid w:val="008E1FC0"/>
    <w:rsid w:val="008E3321"/>
    <w:rsid w:val="008E3FAA"/>
    <w:rsid w:val="008E3FD0"/>
    <w:rsid w:val="008E5942"/>
    <w:rsid w:val="008E7567"/>
    <w:rsid w:val="008E7D3D"/>
    <w:rsid w:val="008F24C6"/>
    <w:rsid w:val="008F55EA"/>
    <w:rsid w:val="008F6E82"/>
    <w:rsid w:val="008F7D58"/>
    <w:rsid w:val="00900222"/>
    <w:rsid w:val="0090354F"/>
    <w:rsid w:val="00906048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5C85"/>
    <w:rsid w:val="0094660D"/>
    <w:rsid w:val="00951D2A"/>
    <w:rsid w:val="00953111"/>
    <w:rsid w:val="00955E8A"/>
    <w:rsid w:val="00956489"/>
    <w:rsid w:val="009601F7"/>
    <w:rsid w:val="00960F92"/>
    <w:rsid w:val="00964783"/>
    <w:rsid w:val="00964FDC"/>
    <w:rsid w:val="009659E4"/>
    <w:rsid w:val="00973655"/>
    <w:rsid w:val="00976863"/>
    <w:rsid w:val="0098004D"/>
    <w:rsid w:val="00980114"/>
    <w:rsid w:val="00980403"/>
    <w:rsid w:val="009847FC"/>
    <w:rsid w:val="00993F54"/>
    <w:rsid w:val="009961B2"/>
    <w:rsid w:val="0099717E"/>
    <w:rsid w:val="009A0558"/>
    <w:rsid w:val="009A0FF0"/>
    <w:rsid w:val="009A20A0"/>
    <w:rsid w:val="009A629B"/>
    <w:rsid w:val="009B20B2"/>
    <w:rsid w:val="009B3D53"/>
    <w:rsid w:val="009B49C7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A04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1623C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46C9C"/>
    <w:rsid w:val="00A52F64"/>
    <w:rsid w:val="00A564AE"/>
    <w:rsid w:val="00A609A4"/>
    <w:rsid w:val="00A62887"/>
    <w:rsid w:val="00A64EF2"/>
    <w:rsid w:val="00A67788"/>
    <w:rsid w:val="00A7057D"/>
    <w:rsid w:val="00A71A73"/>
    <w:rsid w:val="00A72130"/>
    <w:rsid w:val="00A732F3"/>
    <w:rsid w:val="00A74048"/>
    <w:rsid w:val="00A74697"/>
    <w:rsid w:val="00A74ED9"/>
    <w:rsid w:val="00A76ABC"/>
    <w:rsid w:val="00A77A81"/>
    <w:rsid w:val="00A81DD7"/>
    <w:rsid w:val="00A85D94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1F4B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25EF"/>
    <w:rsid w:val="00B33205"/>
    <w:rsid w:val="00B33913"/>
    <w:rsid w:val="00B33DFA"/>
    <w:rsid w:val="00B451A9"/>
    <w:rsid w:val="00B46698"/>
    <w:rsid w:val="00B54C4B"/>
    <w:rsid w:val="00B5717F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642D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BF6838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255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47FCF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0AED"/>
    <w:rsid w:val="00CB588D"/>
    <w:rsid w:val="00CB7D42"/>
    <w:rsid w:val="00CC27C0"/>
    <w:rsid w:val="00CC37DB"/>
    <w:rsid w:val="00CC6B8A"/>
    <w:rsid w:val="00CC795E"/>
    <w:rsid w:val="00CD0289"/>
    <w:rsid w:val="00CD24B3"/>
    <w:rsid w:val="00CD3809"/>
    <w:rsid w:val="00CD4ACC"/>
    <w:rsid w:val="00CE2E7F"/>
    <w:rsid w:val="00CF1AB3"/>
    <w:rsid w:val="00CF1F92"/>
    <w:rsid w:val="00CF214D"/>
    <w:rsid w:val="00CF3243"/>
    <w:rsid w:val="00CF38DD"/>
    <w:rsid w:val="00CF44F8"/>
    <w:rsid w:val="00D002DE"/>
    <w:rsid w:val="00D03212"/>
    <w:rsid w:val="00D0442B"/>
    <w:rsid w:val="00D06403"/>
    <w:rsid w:val="00D11F7F"/>
    <w:rsid w:val="00D22FC6"/>
    <w:rsid w:val="00D25E27"/>
    <w:rsid w:val="00D305B5"/>
    <w:rsid w:val="00D32900"/>
    <w:rsid w:val="00D34EC4"/>
    <w:rsid w:val="00D37F29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039C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63CC1"/>
    <w:rsid w:val="00E65EBA"/>
    <w:rsid w:val="00E75037"/>
    <w:rsid w:val="00E77DE2"/>
    <w:rsid w:val="00E809A7"/>
    <w:rsid w:val="00E85AB7"/>
    <w:rsid w:val="00E86A5D"/>
    <w:rsid w:val="00E86AE9"/>
    <w:rsid w:val="00E908D6"/>
    <w:rsid w:val="00E93343"/>
    <w:rsid w:val="00E953B2"/>
    <w:rsid w:val="00E95565"/>
    <w:rsid w:val="00E9664D"/>
    <w:rsid w:val="00EA1377"/>
    <w:rsid w:val="00EA31EB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6A97"/>
    <w:rsid w:val="00EC7452"/>
    <w:rsid w:val="00EC784D"/>
    <w:rsid w:val="00ED4081"/>
    <w:rsid w:val="00ED55B4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4F7"/>
    <w:rsid w:val="00F208FE"/>
    <w:rsid w:val="00F226EE"/>
    <w:rsid w:val="00F24F27"/>
    <w:rsid w:val="00F303CD"/>
    <w:rsid w:val="00F31F9C"/>
    <w:rsid w:val="00F32A2F"/>
    <w:rsid w:val="00F3586C"/>
    <w:rsid w:val="00F35C9D"/>
    <w:rsid w:val="00F36239"/>
    <w:rsid w:val="00F36F66"/>
    <w:rsid w:val="00F412E9"/>
    <w:rsid w:val="00F41AE8"/>
    <w:rsid w:val="00F4765B"/>
    <w:rsid w:val="00F537E4"/>
    <w:rsid w:val="00F57B8B"/>
    <w:rsid w:val="00F60788"/>
    <w:rsid w:val="00F627E9"/>
    <w:rsid w:val="00F65790"/>
    <w:rsid w:val="00F67057"/>
    <w:rsid w:val="00F70774"/>
    <w:rsid w:val="00F72643"/>
    <w:rsid w:val="00F731D9"/>
    <w:rsid w:val="00F736E6"/>
    <w:rsid w:val="00F80F4D"/>
    <w:rsid w:val="00F82639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E0DC0"/>
    <w:rsid w:val="00FF4AC9"/>
    <w:rsid w:val="00FF55C6"/>
    <w:rsid w:val="00FF6059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8A4D29"/>
  <w15:chartTrackingRefBased/>
  <w15:docId w15:val="{EED01DF2-766E-45E5-9FBA-0393519A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EC6A97"/>
    <w:pPr>
      <w:keepNext/>
      <w:pageBreakBefore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E6F4F"/>
    <w:pPr>
      <w:numPr>
        <w:ilvl w:val="4"/>
        <w:numId w:val="1"/>
      </w:numPr>
      <w:spacing w:before="240" w:after="60"/>
      <w:ind w:left="0" w:firstLine="0"/>
      <w:jc w:val="center"/>
      <w:outlineLvl w:val="4"/>
    </w:pPr>
    <w:rPr>
      <w:b/>
      <w:bCs/>
      <w:iCs/>
      <w:sz w:val="28"/>
      <w:szCs w:val="26"/>
    </w:rPr>
  </w:style>
  <w:style w:type="paragraph" w:styleId="Heading6">
    <w:name w:val="heading 6"/>
    <w:basedOn w:val="Normal"/>
    <w:next w:val="Normal"/>
    <w:link w:val="Heading6Char"/>
    <w:rsid w:val="00A1623C"/>
    <w:pPr>
      <w:pageBreakBefore/>
      <w:numPr>
        <w:ilvl w:val="5"/>
        <w:numId w:val="1"/>
      </w:numPr>
      <w:spacing w:before="240" w:after="60"/>
      <w:ind w:left="1151" w:hanging="1151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1623C"/>
    <w:pPr>
      <w:keepNext/>
      <w:numPr>
        <w:ilvl w:val="6"/>
        <w:numId w:val="1"/>
      </w:numPr>
      <w:spacing w:before="240" w:after="60"/>
      <w:ind w:left="1298" w:hanging="1298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C6A97"/>
    <w:rPr>
      <w:rFonts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B46A0"/>
    <w:rPr>
      <w:rFonts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3E6F4F"/>
    <w:rPr>
      <w:b/>
      <w:bCs/>
      <w:iCs/>
      <w:sz w:val="28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A1623C"/>
    <w:rPr>
      <w:b/>
      <w:bCs/>
      <w:sz w:val="24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A1623C"/>
    <w:rPr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B46A0"/>
    <w:rPr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B46A0"/>
    <w:rPr>
      <w:rFonts w:cs="Arial"/>
      <w:sz w:val="24"/>
      <w:szCs w:val="22"/>
      <w:lang w:val="en-GB" w:eastAsia="ja-JP"/>
    </w:rPr>
  </w:style>
  <w:style w:type="paragraph" w:customStyle="1" w:styleId="Headingb">
    <w:name w:val="Heading_b"/>
    <w:basedOn w:val="Normal"/>
    <w:next w:val="Normal"/>
    <w:link w:val="HeadingbChar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BB46A0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uiPriority w:val="99"/>
    <w:rsid w:val="00CB588D"/>
    <w:rPr>
      <w:bCs w:val="0"/>
    </w:rPr>
  </w:style>
  <w:style w:type="paragraph" w:customStyle="1" w:styleId="LSSource">
    <w:name w:val="LSSource"/>
    <w:basedOn w:val="LSForAction"/>
    <w:next w:val="Normal"/>
    <w:uiPriority w:val="99"/>
    <w:rsid w:val="00CB588D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CB588D"/>
    <w:rPr>
      <w:rFonts w:eastAsiaTheme="minorHAnsi"/>
      <w:bCs w:val="0"/>
    </w:rPr>
  </w:style>
  <w:style w:type="paragraph" w:customStyle="1" w:styleId="LSTo">
    <w:name w:val="LSTo"/>
    <w:basedOn w:val="Normal"/>
    <w:rsid w:val="004B2E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A732F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732F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732F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uiPriority w:val="99"/>
    <w:rsid w:val="0077101F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uiPriority w:val="99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link w:val="AnnexNotitleChar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uiPriority w:val="99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uiPriority w:val="99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uiPriority w:val="99"/>
    <w:rsid w:val="00167647"/>
  </w:style>
  <w:style w:type="paragraph" w:customStyle="1" w:styleId="Title3">
    <w:name w:val="Title 3"/>
    <w:basedOn w:val="Title2"/>
    <w:next w:val="Normal"/>
    <w:uiPriority w:val="99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570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sid w:val="00570738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uiPriority w:val="99"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uiPriority w:val="99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uiPriority w:val="99"/>
    <w:rsid w:val="00CB588D"/>
  </w:style>
  <w:style w:type="paragraph" w:customStyle="1" w:styleId="LSForInfo">
    <w:name w:val="LSForInfo"/>
    <w:basedOn w:val="LSForAction"/>
    <w:next w:val="Normal"/>
    <w:uiPriority w:val="99"/>
    <w:rsid w:val="00CB588D"/>
  </w:style>
  <w:style w:type="character" w:customStyle="1" w:styleId="HeadingbChar">
    <w:name w:val="Heading_b Char"/>
    <w:link w:val="Headingb"/>
    <w:qFormat/>
    <w:locked/>
    <w:rsid w:val="00A732F3"/>
    <w:rPr>
      <w:b/>
      <w:sz w:val="24"/>
      <w:lang w:val="en-GB" w:eastAsia="ja-JP"/>
    </w:rPr>
  </w:style>
  <w:style w:type="paragraph" w:customStyle="1" w:styleId="Questionhistory">
    <w:name w:val="Question_history"/>
    <w:basedOn w:val="Normal"/>
    <w:rsid w:val="00A732F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732F3"/>
    <w:rPr>
      <w:rFonts w:ascii="Times New Roman" w:hAnsi="Times New Roman"/>
      <w:color w:val="808080"/>
    </w:rPr>
  </w:style>
  <w:style w:type="paragraph" w:customStyle="1" w:styleId="ASN1">
    <w:name w:val="ASN.1"/>
    <w:basedOn w:val="Normal"/>
    <w:rsid w:val="00A732F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link w:val="enumlev1Char"/>
    <w:qFormat/>
    <w:rsid w:val="00A732F3"/>
    <w:pPr>
      <w:spacing w:before="80"/>
      <w:ind w:left="794" w:hanging="794"/>
    </w:pPr>
  </w:style>
  <w:style w:type="paragraph" w:customStyle="1" w:styleId="enumlev2">
    <w:name w:val="enumlev2"/>
    <w:basedOn w:val="enumlev1"/>
    <w:rsid w:val="00A732F3"/>
    <w:pPr>
      <w:ind w:left="1191" w:hanging="397"/>
    </w:pPr>
  </w:style>
  <w:style w:type="paragraph" w:customStyle="1" w:styleId="enumlev3">
    <w:name w:val="enumlev3"/>
    <w:basedOn w:val="enumlev2"/>
    <w:rsid w:val="00A732F3"/>
    <w:pPr>
      <w:ind w:left="1588"/>
    </w:pPr>
  </w:style>
  <w:style w:type="paragraph" w:customStyle="1" w:styleId="Source">
    <w:name w:val="Source"/>
    <w:basedOn w:val="Normal"/>
    <w:next w:val="Normal"/>
    <w:rsid w:val="00A732F3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A732F3"/>
    <w:rPr>
      <w:b/>
      <w:color w:val="auto"/>
    </w:rPr>
  </w:style>
  <w:style w:type="paragraph" w:customStyle="1" w:styleId="Tableref">
    <w:name w:val="Table_ref"/>
    <w:basedOn w:val="Normal"/>
    <w:next w:val="Normal"/>
    <w:rsid w:val="00A732F3"/>
    <w:pPr>
      <w:keepNext/>
      <w:spacing w:before="0" w:after="120"/>
      <w:jc w:val="center"/>
    </w:pPr>
  </w:style>
  <w:style w:type="paragraph" w:styleId="TOC4">
    <w:name w:val="toc 4"/>
    <w:basedOn w:val="TOC3"/>
    <w:autoRedefine/>
    <w:uiPriority w:val="39"/>
    <w:rsid w:val="003E6F4F"/>
    <w:pPr>
      <w:keepLines w:val="0"/>
      <w:tabs>
        <w:tab w:val="clear" w:pos="9639"/>
        <w:tab w:val="left" w:pos="480"/>
        <w:tab w:val="right" w:leader="dot" w:pos="9613"/>
      </w:tabs>
      <w:overflowPunct/>
      <w:autoSpaceDE/>
      <w:autoSpaceDN/>
      <w:adjustRightInd/>
      <w:spacing w:before="0"/>
      <w:ind w:left="0" w:right="0" w:firstLine="0"/>
      <w:textAlignment w:val="auto"/>
    </w:pPr>
    <w:rPr>
      <w:rFonts w:eastAsia="????"/>
      <w:noProof w:val="0"/>
      <w:szCs w:val="24"/>
    </w:rPr>
  </w:style>
  <w:style w:type="paragraph" w:styleId="TOC5">
    <w:name w:val="toc 5"/>
    <w:basedOn w:val="TOC4"/>
    <w:autoRedefine/>
    <w:uiPriority w:val="39"/>
    <w:rsid w:val="003E6F4F"/>
    <w:pPr>
      <w:tabs>
        <w:tab w:val="clear" w:pos="480"/>
        <w:tab w:val="left" w:pos="1134"/>
        <w:tab w:val="left" w:pos="2269"/>
      </w:tabs>
      <w:spacing w:before="120"/>
    </w:pPr>
    <w:rPr>
      <w:noProof/>
    </w:rPr>
  </w:style>
  <w:style w:type="paragraph" w:styleId="TOC6">
    <w:name w:val="toc 6"/>
    <w:basedOn w:val="TOC4"/>
    <w:autoRedefine/>
    <w:uiPriority w:val="39"/>
    <w:rsid w:val="00490BD9"/>
    <w:pPr>
      <w:tabs>
        <w:tab w:val="clear" w:pos="480"/>
        <w:tab w:val="left" w:pos="1276"/>
      </w:tabs>
      <w:spacing w:before="40"/>
      <w:ind w:left="851"/>
    </w:pPr>
    <w:rPr>
      <w:noProof/>
    </w:rPr>
  </w:style>
  <w:style w:type="paragraph" w:styleId="TOC7">
    <w:name w:val="toc 7"/>
    <w:basedOn w:val="TOC4"/>
    <w:autoRedefine/>
    <w:uiPriority w:val="39"/>
    <w:rsid w:val="00490BD9"/>
    <w:pPr>
      <w:keepNext/>
      <w:tabs>
        <w:tab w:val="left" w:pos="2269"/>
      </w:tabs>
      <w:ind w:left="1440"/>
    </w:pPr>
    <w:rPr>
      <w:i/>
    </w:rPr>
  </w:style>
  <w:style w:type="paragraph" w:styleId="TOC8">
    <w:name w:val="toc 8"/>
    <w:basedOn w:val="TOC4"/>
    <w:autoRedefine/>
    <w:rsid w:val="00A732F3"/>
    <w:pPr>
      <w:ind w:left="1680"/>
    </w:pPr>
  </w:style>
  <w:style w:type="paragraph" w:styleId="Footer">
    <w:name w:val="footer"/>
    <w:basedOn w:val="Normal"/>
    <w:link w:val="FooterChar"/>
    <w:rsid w:val="00A732F3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732F3"/>
    <w:rPr>
      <w:rFonts w:eastAsia="Times New Roman"/>
      <w:sz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A73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2F3"/>
    <w:rPr>
      <w:szCs w:val="24"/>
      <w:lang w:val="en-GB" w:eastAsia="ja-JP"/>
    </w:rPr>
  </w:style>
  <w:style w:type="character" w:customStyle="1" w:styleId="ordinary-span-edit2">
    <w:name w:val="ordinary-span-edit2"/>
    <w:rsid w:val="00A732F3"/>
  </w:style>
  <w:style w:type="paragraph" w:styleId="TOC9">
    <w:name w:val="toc 9"/>
    <w:basedOn w:val="Normal"/>
    <w:next w:val="Normal"/>
    <w:autoRedefine/>
    <w:rsid w:val="00A732F3"/>
    <w:pPr>
      <w:spacing w:before="0"/>
      <w:ind w:left="1920"/>
    </w:pPr>
    <w:rPr>
      <w:rFonts w:eastAsia="????"/>
      <w:lang w:eastAsia="en-US"/>
    </w:rPr>
  </w:style>
  <w:style w:type="paragraph" w:styleId="MacroText">
    <w:name w:val="macro"/>
    <w:link w:val="MacroTextChar"/>
    <w:unhideWhenUsed/>
    <w:rsid w:val="00A73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="Calibr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A732F3"/>
    <w:rPr>
      <w:rFonts w:ascii="Consolas" w:eastAsia="Calibri" w:hAnsi="Consolas"/>
      <w:lang w:val="en-GB" w:eastAsia="ja-JP"/>
    </w:rPr>
  </w:style>
  <w:style w:type="paragraph" w:styleId="List3">
    <w:name w:val="List 3"/>
    <w:basedOn w:val="Normal"/>
    <w:unhideWhenUsed/>
    <w:rsid w:val="00A732F3"/>
    <w:pPr>
      <w:ind w:left="849" w:hanging="283"/>
      <w:contextualSpacing/>
    </w:pPr>
    <w:rPr>
      <w:rFonts w:eastAsia="Calibri"/>
    </w:rPr>
  </w:style>
  <w:style w:type="paragraph" w:styleId="ListNumber2">
    <w:name w:val="List Number 2"/>
    <w:basedOn w:val="Normal"/>
    <w:unhideWhenUsed/>
    <w:rsid w:val="00A732F3"/>
    <w:pPr>
      <w:numPr>
        <w:numId w:val="17"/>
      </w:numPr>
      <w:contextualSpacing/>
    </w:pPr>
    <w:rPr>
      <w:rFonts w:eastAsia="Calibri"/>
    </w:rPr>
  </w:style>
  <w:style w:type="paragraph" w:styleId="TableofAuthorities">
    <w:name w:val="table of authorities"/>
    <w:basedOn w:val="Normal"/>
    <w:next w:val="Normal"/>
    <w:unhideWhenUsed/>
    <w:rsid w:val="00A732F3"/>
    <w:pPr>
      <w:ind w:left="240" w:hanging="240"/>
    </w:pPr>
    <w:rPr>
      <w:rFonts w:eastAsia="Calibri"/>
    </w:rPr>
  </w:style>
  <w:style w:type="paragraph" w:styleId="NoteHeading">
    <w:name w:val="Note Heading"/>
    <w:basedOn w:val="Normal"/>
    <w:next w:val="Normal"/>
    <w:link w:val="NoteHeadingChar"/>
    <w:unhideWhenUsed/>
    <w:rsid w:val="00A732F3"/>
    <w:pPr>
      <w:spacing w:before="0"/>
    </w:pPr>
    <w:rPr>
      <w:rFonts w:eastAsia="Calibri"/>
    </w:rPr>
  </w:style>
  <w:style w:type="character" w:customStyle="1" w:styleId="NoteHeadingChar">
    <w:name w:val="Note Heading Char"/>
    <w:basedOn w:val="DefaultParagraphFont"/>
    <w:link w:val="NoteHeading"/>
    <w:qFormat/>
    <w:rsid w:val="00A732F3"/>
    <w:rPr>
      <w:rFonts w:eastAsia="Calibri"/>
      <w:sz w:val="24"/>
      <w:szCs w:val="24"/>
      <w:lang w:val="en-GB" w:eastAsia="ja-JP"/>
    </w:rPr>
  </w:style>
  <w:style w:type="paragraph" w:styleId="ListBullet4">
    <w:name w:val="List Bullet 4"/>
    <w:basedOn w:val="Normal"/>
    <w:unhideWhenUsed/>
    <w:rsid w:val="00A732F3"/>
    <w:pPr>
      <w:numPr>
        <w:numId w:val="18"/>
      </w:numPr>
      <w:contextualSpacing/>
    </w:pPr>
    <w:rPr>
      <w:rFonts w:eastAsia="Calibri"/>
    </w:rPr>
  </w:style>
  <w:style w:type="paragraph" w:styleId="Index8">
    <w:name w:val="index 8"/>
    <w:basedOn w:val="Normal"/>
    <w:next w:val="Normal"/>
    <w:unhideWhenUsed/>
    <w:rsid w:val="00A732F3"/>
    <w:pPr>
      <w:spacing w:before="0"/>
      <w:ind w:left="1920" w:hanging="240"/>
    </w:pPr>
    <w:rPr>
      <w:rFonts w:eastAsia="Calibri"/>
    </w:rPr>
  </w:style>
  <w:style w:type="paragraph" w:styleId="E-mailSignature">
    <w:name w:val="E-mail Signature"/>
    <w:basedOn w:val="Normal"/>
    <w:link w:val="E-mailSignatureChar"/>
    <w:unhideWhenUsed/>
    <w:rsid w:val="00A732F3"/>
    <w:pPr>
      <w:spacing w:before="0"/>
    </w:pPr>
    <w:rPr>
      <w:rFonts w:eastAsia="Calibri"/>
    </w:rPr>
  </w:style>
  <w:style w:type="character" w:customStyle="1" w:styleId="E-mailSignatureChar">
    <w:name w:val="E-mail Signature Char"/>
    <w:basedOn w:val="DefaultParagraphFont"/>
    <w:link w:val="E-mail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">
    <w:name w:val="List Number"/>
    <w:basedOn w:val="Normal"/>
    <w:unhideWhenUsed/>
    <w:rsid w:val="00A732F3"/>
    <w:pPr>
      <w:numPr>
        <w:numId w:val="19"/>
      </w:numPr>
      <w:contextualSpacing/>
    </w:pPr>
    <w:rPr>
      <w:rFonts w:eastAsia="Calibri"/>
    </w:rPr>
  </w:style>
  <w:style w:type="paragraph" w:styleId="NormalIndent">
    <w:name w:val="Normal Indent"/>
    <w:basedOn w:val="Normal"/>
    <w:unhideWhenUsed/>
    <w:rsid w:val="00A732F3"/>
    <w:pPr>
      <w:ind w:left="1134"/>
    </w:pPr>
    <w:rPr>
      <w:rFonts w:eastAsia="Calibri"/>
    </w:rPr>
  </w:style>
  <w:style w:type="paragraph" w:styleId="Caption">
    <w:name w:val="caption"/>
    <w:basedOn w:val="Normal"/>
    <w:next w:val="Normal"/>
    <w:unhideWhenUsed/>
    <w:rsid w:val="00A732F3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nhideWhenUsed/>
    <w:rsid w:val="00A732F3"/>
    <w:pPr>
      <w:spacing w:before="0"/>
      <w:ind w:left="1200" w:hanging="240"/>
    </w:pPr>
    <w:rPr>
      <w:rFonts w:eastAsia="Calibri"/>
    </w:rPr>
  </w:style>
  <w:style w:type="paragraph" w:styleId="ListBullet">
    <w:name w:val="List Bullet"/>
    <w:basedOn w:val="Normal"/>
    <w:unhideWhenUsed/>
    <w:rsid w:val="00A732F3"/>
    <w:pPr>
      <w:numPr>
        <w:numId w:val="20"/>
      </w:numPr>
      <w:contextualSpacing/>
    </w:pPr>
    <w:rPr>
      <w:rFonts w:eastAsia="Calibri"/>
    </w:rPr>
  </w:style>
  <w:style w:type="paragraph" w:styleId="EnvelopeAddress">
    <w:name w:val="envelope address"/>
    <w:basedOn w:val="Normal"/>
    <w:unhideWhenUsed/>
    <w:rsid w:val="00A732F3"/>
    <w:pPr>
      <w:framePr w:w="7920" w:h="1980" w:hRule="exact" w:hSpace="180" w:wrap="around" w:hAnchor="page" w:xAlign="center" w:yAlign="bottom"/>
      <w:spacing w:before="0"/>
      <w:ind w:left="2880"/>
    </w:pPr>
    <w:rPr>
      <w:rFonts w:ascii="Calibri Light" w:hAnsi="Calibri Light"/>
    </w:rPr>
  </w:style>
  <w:style w:type="paragraph" w:styleId="DocumentMap">
    <w:name w:val="Document Map"/>
    <w:basedOn w:val="Normal"/>
    <w:link w:val="DocumentMapChar"/>
    <w:unhideWhenUsed/>
    <w:rsid w:val="00A732F3"/>
    <w:pPr>
      <w:spacing w:before="0"/>
    </w:pPr>
    <w:rPr>
      <w:rFonts w:ascii="Segoe UI" w:eastAsia="Calibr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732F3"/>
    <w:rPr>
      <w:rFonts w:ascii="Segoe UI" w:eastAsia="Calibr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nhideWhenUsed/>
    <w:rsid w:val="00A732F3"/>
    <w:rPr>
      <w:rFonts w:ascii="Calibri Light" w:hAnsi="Calibri Light"/>
      <w:b/>
      <w:bCs/>
    </w:rPr>
  </w:style>
  <w:style w:type="paragraph" w:styleId="Index6">
    <w:name w:val="index 6"/>
    <w:basedOn w:val="Normal"/>
    <w:next w:val="Normal"/>
    <w:unhideWhenUsed/>
    <w:rsid w:val="00A732F3"/>
    <w:pPr>
      <w:spacing w:before="0"/>
      <w:ind w:left="1440" w:hanging="240"/>
    </w:pPr>
    <w:rPr>
      <w:rFonts w:eastAsia="Calibri"/>
    </w:rPr>
  </w:style>
  <w:style w:type="paragraph" w:styleId="Salutation">
    <w:name w:val="Salutation"/>
    <w:basedOn w:val="Normal"/>
    <w:next w:val="Normal"/>
    <w:link w:val="SalutationChar"/>
    <w:unhideWhenUsed/>
    <w:rsid w:val="00A732F3"/>
    <w:rPr>
      <w:rFonts w:eastAsia="Calibri"/>
    </w:rPr>
  </w:style>
  <w:style w:type="character" w:customStyle="1" w:styleId="SalutationChar">
    <w:name w:val="Salutation Char"/>
    <w:basedOn w:val="DefaultParagraphFont"/>
    <w:link w:val="Salutation"/>
    <w:qFormat/>
    <w:rsid w:val="00A732F3"/>
    <w:rPr>
      <w:rFonts w:eastAsia="Calibr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nhideWhenUsed/>
    <w:rsid w:val="00A732F3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732F3"/>
    <w:rPr>
      <w:rFonts w:eastAsia="Calibr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ClosingChar">
    <w:name w:val="Closing Char"/>
    <w:basedOn w:val="DefaultParagraphFont"/>
    <w:link w:val="Closing"/>
    <w:rsid w:val="00A732F3"/>
    <w:rPr>
      <w:rFonts w:eastAsia="Calibri"/>
      <w:sz w:val="24"/>
      <w:szCs w:val="24"/>
      <w:lang w:val="en-GB" w:eastAsia="ja-JP"/>
    </w:rPr>
  </w:style>
  <w:style w:type="paragraph" w:styleId="ListBullet3">
    <w:name w:val="List Bullet 3"/>
    <w:basedOn w:val="Normal"/>
    <w:unhideWhenUsed/>
    <w:rsid w:val="00A732F3"/>
    <w:pPr>
      <w:numPr>
        <w:numId w:val="21"/>
      </w:numPr>
      <w:contextualSpacing/>
    </w:pPr>
    <w:rPr>
      <w:rFonts w:eastAsia="Calibri"/>
    </w:rPr>
  </w:style>
  <w:style w:type="paragraph" w:styleId="BodyText">
    <w:name w:val="Body Text"/>
    <w:basedOn w:val="Normal"/>
    <w:link w:val="BodyTextChar"/>
    <w:unhideWhenUsed/>
    <w:rsid w:val="00A732F3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nhideWhenUsed/>
    <w:rsid w:val="00A732F3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3">
    <w:name w:val="List Number 3"/>
    <w:basedOn w:val="Normal"/>
    <w:unhideWhenUsed/>
    <w:rsid w:val="00A732F3"/>
    <w:pPr>
      <w:numPr>
        <w:numId w:val="22"/>
      </w:numPr>
      <w:contextualSpacing/>
    </w:pPr>
    <w:rPr>
      <w:rFonts w:eastAsia="Calibri"/>
    </w:rPr>
  </w:style>
  <w:style w:type="paragraph" w:styleId="List2">
    <w:name w:val="List 2"/>
    <w:basedOn w:val="Normal"/>
    <w:unhideWhenUsed/>
    <w:rsid w:val="00A732F3"/>
    <w:pPr>
      <w:ind w:left="566" w:hanging="283"/>
      <w:contextualSpacing/>
    </w:pPr>
    <w:rPr>
      <w:rFonts w:eastAsia="Calibri"/>
    </w:rPr>
  </w:style>
  <w:style w:type="paragraph" w:styleId="ListContinue">
    <w:name w:val="List Continue"/>
    <w:basedOn w:val="Normal"/>
    <w:unhideWhenUsed/>
    <w:rsid w:val="00A732F3"/>
    <w:pPr>
      <w:spacing w:after="120"/>
      <w:ind w:left="283"/>
      <w:contextualSpacing/>
    </w:pPr>
    <w:rPr>
      <w:rFonts w:eastAsia="Calibri"/>
    </w:rPr>
  </w:style>
  <w:style w:type="paragraph" w:styleId="BlockText">
    <w:name w:val="Block Text"/>
    <w:basedOn w:val="Normal"/>
    <w:unhideWhenUsed/>
    <w:rsid w:val="00A732F3"/>
    <w:pPr>
      <w:pBdr>
        <w:top w:val="single" w:sz="2" w:space="10" w:color="5B9BD5"/>
        <w:left w:val="single" w:sz="2" w:space="10" w:color="5B9BD5"/>
        <w:bottom w:val="single" w:sz="2" w:space="10" w:color="5B9BD5"/>
        <w:right w:val="single" w:sz="2" w:space="10" w:color="5B9BD5"/>
      </w:pBdr>
      <w:ind w:left="1152" w:right="1152"/>
    </w:pPr>
    <w:rPr>
      <w:rFonts w:ascii="Calibri" w:hAnsi="Calibri" w:cs="Arial"/>
      <w:i/>
      <w:iCs/>
      <w:color w:val="5B9BD5"/>
    </w:rPr>
  </w:style>
  <w:style w:type="paragraph" w:styleId="ListBullet2">
    <w:name w:val="List Bullet 2"/>
    <w:basedOn w:val="Normal"/>
    <w:unhideWhenUsed/>
    <w:rsid w:val="00A732F3"/>
    <w:pPr>
      <w:numPr>
        <w:numId w:val="23"/>
      </w:numPr>
      <w:contextualSpacing/>
    </w:pPr>
    <w:rPr>
      <w:rFonts w:eastAsia="Calibri"/>
    </w:rPr>
  </w:style>
  <w:style w:type="paragraph" w:styleId="HTMLAddress">
    <w:name w:val="HTML Address"/>
    <w:basedOn w:val="Normal"/>
    <w:link w:val="HTMLAddressChar"/>
    <w:unhideWhenUsed/>
    <w:rsid w:val="00A732F3"/>
    <w:pPr>
      <w:spacing w:before="0"/>
    </w:pPr>
    <w:rPr>
      <w:rFonts w:eastAsia="Calibri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732F3"/>
    <w:rPr>
      <w:rFonts w:eastAsia="Calibri"/>
      <w:i/>
      <w:iCs/>
      <w:sz w:val="24"/>
      <w:szCs w:val="24"/>
      <w:lang w:val="en-GB" w:eastAsia="ja-JP"/>
    </w:rPr>
  </w:style>
  <w:style w:type="paragraph" w:styleId="Index4">
    <w:name w:val="index 4"/>
    <w:basedOn w:val="Normal"/>
    <w:next w:val="Normal"/>
    <w:unhideWhenUsed/>
    <w:rsid w:val="00A732F3"/>
    <w:pPr>
      <w:spacing w:before="0"/>
      <w:ind w:left="960" w:hanging="240"/>
    </w:pPr>
    <w:rPr>
      <w:rFonts w:eastAsia="Calibri"/>
    </w:rPr>
  </w:style>
  <w:style w:type="paragraph" w:styleId="PlainText">
    <w:name w:val="Plain Text"/>
    <w:basedOn w:val="Normal"/>
    <w:link w:val="PlainTextChar"/>
    <w:unhideWhenUsed/>
    <w:rsid w:val="00A732F3"/>
    <w:pPr>
      <w:spacing w:before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732F3"/>
    <w:rPr>
      <w:rFonts w:ascii="Consolas" w:eastAsia="Calibri" w:hAnsi="Consolas"/>
      <w:sz w:val="21"/>
      <w:szCs w:val="21"/>
      <w:lang w:val="en-GB" w:eastAsia="ja-JP"/>
    </w:rPr>
  </w:style>
  <w:style w:type="paragraph" w:styleId="ListBullet5">
    <w:name w:val="List Bullet 5"/>
    <w:basedOn w:val="Normal"/>
    <w:unhideWhenUsed/>
    <w:rsid w:val="00A732F3"/>
    <w:pPr>
      <w:numPr>
        <w:numId w:val="24"/>
      </w:numPr>
      <w:contextualSpacing/>
    </w:pPr>
    <w:rPr>
      <w:rFonts w:eastAsia="Calibri"/>
    </w:rPr>
  </w:style>
  <w:style w:type="paragraph" w:styleId="ListNumber4">
    <w:name w:val="List Number 4"/>
    <w:basedOn w:val="Normal"/>
    <w:unhideWhenUsed/>
    <w:rsid w:val="00A732F3"/>
    <w:pPr>
      <w:numPr>
        <w:numId w:val="25"/>
      </w:numPr>
      <w:contextualSpacing/>
    </w:pPr>
    <w:rPr>
      <w:rFonts w:eastAsia="Calibri"/>
    </w:rPr>
  </w:style>
  <w:style w:type="paragraph" w:styleId="Index3">
    <w:name w:val="index 3"/>
    <w:basedOn w:val="Normal"/>
    <w:next w:val="Normal"/>
    <w:unhideWhenUsed/>
    <w:rsid w:val="00A732F3"/>
    <w:pPr>
      <w:spacing w:before="0"/>
      <w:ind w:left="720" w:hanging="240"/>
    </w:pPr>
    <w:rPr>
      <w:rFonts w:eastAsia="Calibri"/>
    </w:rPr>
  </w:style>
  <w:style w:type="paragraph" w:styleId="Date">
    <w:name w:val="Date"/>
    <w:basedOn w:val="Normal"/>
    <w:next w:val="Normal"/>
    <w:link w:val="DateChar"/>
    <w:unhideWhenUsed/>
    <w:rsid w:val="00A732F3"/>
    <w:rPr>
      <w:rFonts w:eastAsia="Calibri"/>
    </w:rPr>
  </w:style>
  <w:style w:type="character" w:customStyle="1" w:styleId="DateChar">
    <w:name w:val="Date Char"/>
    <w:basedOn w:val="DefaultParagraphFont"/>
    <w:link w:val="Date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rsid w:val="00A732F3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732F3"/>
    <w:rPr>
      <w:rFonts w:eastAsia="Calibri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nhideWhenUsed/>
    <w:rsid w:val="00A732F3"/>
    <w:pPr>
      <w:spacing w:before="0"/>
    </w:pPr>
    <w:rPr>
      <w:rFonts w:eastAsia="Calibri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A732F3"/>
    <w:rPr>
      <w:rFonts w:eastAsia="Calibri"/>
      <w:szCs w:val="24"/>
      <w:lang w:val="en-GB" w:eastAsia="ja-JP"/>
    </w:rPr>
  </w:style>
  <w:style w:type="paragraph" w:styleId="ListContinue5">
    <w:name w:val="List Continue 5"/>
    <w:basedOn w:val="Normal"/>
    <w:unhideWhenUsed/>
    <w:rsid w:val="00A732F3"/>
    <w:pPr>
      <w:spacing w:after="120"/>
      <w:ind w:left="1415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unhideWhenUsed/>
    <w:rsid w:val="00A732F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A732F3"/>
    <w:rPr>
      <w:rFonts w:ascii="Segoe UI" w:hAnsi="Segoe UI" w:cs="Segoe UI"/>
      <w:sz w:val="18"/>
      <w:szCs w:val="18"/>
      <w:lang w:val="en-GB" w:eastAsia="ja-JP"/>
    </w:rPr>
  </w:style>
  <w:style w:type="paragraph" w:styleId="EnvelopeReturn">
    <w:name w:val="envelope return"/>
    <w:basedOn w:val="Normal"/>
    <w:unhideWhenUsed/>
    <w:rsid w:val="00A732F3"/>
    <w:pPr>
      <w:spacing w:before="0"/>
    </w:pPr>
    <w:rPr>
      <w:rFonts w:ascii="Calibri Light" w:hAnsi="Calibri Light"/>
      <w:sz w:val="20"/>
    </w:rPr>
  </w:style>
  <w:style w:type="paragraph" w:styleId="Signature">
    <w:name w:val="Signature"/>
    <w:basedOn w:val="Normal"/>
    <w:link w:val="Signature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Continue4">
    <w:name w:val="List Continue 4"/>
    <w:basedOn w:val="Normal"/>
    <w:unhideWhenUsed/>
    <w:rsid w:val="00A732F3"/>
    <w:pPr>
      <w:spacing w:after="120"/>
      <w:ind w:left="1132"/>
      <w:contextualSpacing/>
    </w:pPr>
    <w:rPr>
      <w:rFonts w:eastAsia="Calibri"/>
    </w:rPr>
  </w:style>
  <w:style w:type="paragraph" w:styleId="Index1">
    <w:name w:val="index 1"/>
    <w:basedOn w:val="Normal"/>
    <w:next w:val="Normal"/>
    <w:autoRedefine/>
    <w:unhideWhenUsed/>
    <w:rsid w:val="00A732F3"/>
    <w:pPr>
      <w:spacing w:before="0"/>
      <w:ind w:left="240" w:hanging="240"/>
    </w:pPr>
  </w:style>
  <w:style w:type="paragraph" w:styleId="IndexHeading">
    <w:name w:val="index heading"/>
    <w:basedOn w:val="Normal"/>
    <w:next w:val="Index1"/>
    <w:unhideWhenUsed/>
    <w:rsid w:val="00A732F3"/>
    <w:rPr>
      <w:rFonts w:ascii="Calibri Light" w:hAnsi="Calibri Light"/>
      <w:b/>
      <w:bCs/>
    </w:rPr>
  </w:style>
  <w:style w:type="paragraph" w:styleId="Subtitle">
    <w:name w:val="Subtitle"/>
    <w:basedOn w:val="Normal"/>
    <w:next w:val="Normal"/>
    <w:link w:val="SubtitleChar"/>
    <w:rsid w:val="00A732F3"/>
    <w:pPr>
      <w:spacing w:after="160"/>
    </w:pPr>
    <w:rPr>
      <w:rFonts w:ascii="Calibri" w:eastAsia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A732F3"/>
    <w:rPr>
      <w:rFonts w:ascii="Calibri" w:eastAsia="Calibri" w:hAnsi="Calibri" w:cs="Arial"/>
      <w:color w:val="5A5A5A"/>
      <w:spacing w:val="15"/>
      <w:sz w:val="22"/>
      <w:szCs w:val="22"/>
      <w:lang w:val="en-GB" w:eastAsia="ja-JP"/>
    </w:rPr>
  </w:style>
  <w:style w:type="paragraph" w:styleId="ListNumber5">
    <w:name w:val="List Number 5"/>
    <w:basedOn w:val="Normal"/>
    <w:unhideWhenUsed/>
    <w:rsid w:val="00A732F3"/>
    <w:pPr>
      <w:numPr>
        <w:numId w:val="26"/>
      </w:numPr>
      <w:contextualSpacing/>
    </w:pPr>
    <w:rPr>
      <w:rFonts w:eastAsia="Calibri"/>
    </w:rPr>
  </w:style>
  <w:style w:type="paragraph" w:styleId="List">
    <w:name w:val="List"/>
    <w:basedOn w:val="Normal"/>
    <w:unhideWhenUsed/>
    <w:rsid w:val="00A732F3"/>
    <w:pPr>
      <w:tabs>
        <w:tab w:val="left" w:pos="1701"/>
        <w:tab w:val="left" w:pos="2127"/>
      </w:tabs>
      <w:ind w:left="2127" w:hanging="2127"/>
    </w:pPr>
    <w:rPr>
      <w:rFonts w:eastAsia="MS Mincho"/>
    </w:rPr>
  </w:style>
  <w:style w:type="paragraph" w:styleId="FootnoteText">
    <w:name w:val="footnote text"/>
    <w:basedOn w:val="Normal"/>
    <w:link w:val="FootnoteTextChar"/>
    <w:unhideWhenUsed/>
    <w:rsid w:val="00A732F3"/>
    <w:pPr>
      <w:keepLines/>
      <w:tabs>
        <w:tab w:val="left" w:pos="255"/>
      </w:tabs>
    </w:pPr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A732F3"/>
    <w:rPr>
      <w:rFonts w:eastAsia="Times New Roman"/>
      <w:lang w:val="en-GB"/>
    </w:rPr>
  </w:style>
  <w:style w:type="paragraph" w:styleId="List5">
    <w:name w:val="List 5"/>
    <w:basedOn w:val="Normal"/>
    <w:unhideWhenUsed/>
    <w:rsid w:val="00A732F3"/>
    <w:pPr>
      <w:ind w:left="1415" w:hanging="283"/>
      <w:contextualSpacing/>
    </w:pPr>
    <w:rPr>
      <w:rFonts w:eastAsia="Calibri"/>
    </w:rPr>
  </w:style>
  <w:style w:type="paragraph" w:styleId="BodyTextIndent3">
    <w:name w:val="Body Text Indent 3"/>
    <w:basedOn w:val="Normal"/>
    <w:link w:val="BodyTextIndent3Char"/>
    <w:unhideWhenUsed/>
    <w:rsid w:val="00A732F3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732F3"/>
    <w:rPr>
      <w:rFonts w:eastAsia="Calibri"/>
      <w:sz w:val="16"/>
      <w:szCs w:val="16"/>
      <w:lang w:val="en-GB" w:eastAsia="ja-JP"/>
    </w:rPr>
  </w:style>
  <w:style w:type="paragraph" w:styleId="Index7">
    <w:name w:val="index 7"/>
    <w:basedOn w:val="Normal"/>
    <w:next w:val="Normal"/>
    <w:unhideWhenUsed/>
    <w:rsid w:val="00A732F3"/>
    <w:pPr>
      <w:spacing w:before="0"/>
      <w:ind w:left="1680" w:hanging="240"/>
    </w:pPr>
    <w:rPr>
      <w:rFonts w:eastAsia="Calibri"/>
    </w:rPr>
  </w:style>
  <w:style w:type="paragraph" w:styleId="Index9">
    <w:name w:val="index 9"/>
    <w:basedOn w:val="Normal"/>
    <w:next w:val="Normal"/>
    <w:unhideWhenUsed/>
    <w:rsid w:val="00A732F3"/>
    <w:pPr>
      <w:spacing w:before="0"/>
      <w:ind w:left="2160" w:hanging="240"/>
    </w:pPr>
    <w:rPr>
      <w:rFonts w:eastAsia="Calibri"/>
    </w:rPr>
  </w:style>
  <w:style w:type="paragraph" w:styleId="BodyText2">
    <w:name w:val="Body Text 2"/>
    <w:basedOn w:val="Normal"/>
    <w:link w:val="BodyText2Char"/>
    <w:unhideWhenUsed/>
    <w:rsid w:val="00A732F3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qFormat/>
    <w:rsid w:val="00A732F3"/>
    <w:rPr>
      <w:rFonts w:eastAsia="Calibri"/>
      <w:sz w:val="24"/>
      <w:szCs w:val="24"/>
      <w:lang w:val="en-GB" w:eastAsia="ja-JP"/>
    </w:rPr>
  </w:style>
  <w:style w:type="paragraph" w:styleId="List4">
    <w:name w:val="List 4"/>
    <w:basedOn w:val="Normal"/>
    <w:unhideWhenUsed/>
    <w:rsid w:val="00A732F3"/>
    <w:pPr>
      <w:ind w:left="1132" w:hanging="283"/>
      <w:contextualSpacing/>
    </w:pPr>
    <w:rPr>
      <w:rFonts w:eastAsia="Calibri"/>
    </w:rPr>
  </w:style>
  <w:style w:type="paragraph" w:styleId="ListContinue2">
    <w:name w:val="List Continue 2"/>
    <w:basedOn w:val="Normal"/>
    <w:unhideWhenUsed/>
    <w:rsid w:val="00A732F3"/>
    <w:pPr>
      <w:spacing w:after="120"/>
      <w:ind w:left="566"/>
      <w:contextualSpacing/>
    </w:pPr>
    <w:rPr>
      <w:rFonts w:eastAsia="Calibri"/>
    </w:rPr>
  </w:style>
  <w:style w:type="paragraph" w:styleId="MessageHeader">
    <w:name w:val="Message Header"/>
    <w:basedOn w:val="Normal"/>
    <w:link w:val="MessageHeaderChar"/>
    <w:unhideWhenUsed/>
    <w:rsid w:val="00A73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basedOn w:val="DefaultParagraphFont"/>
    <w:link w:val="MessageHeader"/>
    <w:qFormat/>
    <w:rsid w:val="00A732F3"/>
    <w:rPr>
      <w:rFonts w:ascii="Calibri Light" w:hAnsi="Calibri Light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rsid w:val="00A732F3"/>
    <w:pPr>
      <w:spacing w:before="0"/>
    </w:pPr>
    <w:rPr>
      <w:rFonts w:ascii="Consolas" w:eastAsia="Calibri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A732F3"/>
    <w:rPr>
      <w:rFonts w:ascii="Consolas" w:eastAsia="Calibri" w:hAnsi="Consolas"/>
      <w:szCs w:val="24"/>
      <w:lang w:val="en-GB" w:eastAsia="ja-JP"/>
    </w:rPr>
  </w:style>
  <w:style w:type="paragraph" w:styleId="NormalWeb">
    <w:name w:val="Normal (Web)"/>
    <w:basedOn w:val="Normal"/>
    <w:unhideWhenUsed/>
    <w:rsid w:val="00A732F3"/>
    <w:pPr>
      <w:spacing w:before="100" w:beforeAutospacing="1" w:after="100" w:afterAutospacing="1"/>
    </w:pPr>
    <w:rPr>
      <w:rFonts w:eastAsia="Calibri"/>
      <w:lang w:val="en-US" w:eastAsia="zh-CN"/>
    </w:rPr>
  </w:style>
  <w:style w:type="paragraph" w:styleId="ListContinue3">
    <w:name w:val="List Continue 3"/>
    <w:basedOn w:val="Normal"/>
    <w:unhideWhenUsed/>
    <w:rsid w:val="00A732F3"/>
    <w:pPr>
      <w:spacing w:after="120"/>
      <w:ind w:left="849"/>
      <w:contextualSpacing/>
    </w:pPr>
    <w:rPr>
      <w:rFonts w:eastAsia="Calibri"/>
    </w:rPr>
  </w:style>
  <w:style w:type="paragraph" w:styleId="Index2">
    <w:name w:val="index 2"/>
    <w:basedOn w:val="Normal"/>
    <w:next w:val="Normal"/>
    <w:unhideWhenUsed/>
    <w:rsid w:val="00A732F3"/>
    <w:pPr>
      <w:spacing w:before="0"/>
      <w:ind w:left="480" w:hanging="240"/>
    </w:pPr>
    <w:rPr>
      <w:rFonts w:eastAsia="Calibri"/>
    </w:rPr>
  </w:style>
  <w:style w:type="paragraph" w:styleId="Title">
    <w:name w:val="Title"/>
    <w:basedOn w:val="Normal"/>
    <w:next w:val="Normal"/>
    <w:link w:val="TitleChar"/>
    <w:rsid w:val="00A732F3"/>
    <w:pPr>
      <w:spacing w:before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732F3"/>
    <w:rPr>
      <w:rFonts w:ascii="Calibri Light" w:hAnsi="Calibri Light"/>
      <w:spacing w:val="-10"/>
      <w:kern w:val="28"/>
      <w:sz w:val="56"/>
      <w:szCs w:val="5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732F3"/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732F3"/>
    <w:rPr>
      <w:rFonts w:eastAsia="Calibri"/>
      <w:b/>
      <w:bCs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A732F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rsid w:val="00A732F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732F3"/>
    <w:rPr>
      <w:rFonts w:eastAsia="Calibri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qFormat/>
    <w:rsid w:val="00A732F3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sid w:val="00A732F3"/>
    <w:rPr>
      <w:b/>
      <w:bCs/>
    </w:rPr>
  </w:style>
  <w:style w:type="character" w:styleId="EndnoteReference">
    <w:name w:val="endnote reference"/>
    <w:unhideWhenUsed/>
    <w:rsid w:val="00A732F3"/>
    <w:rPr>
      <w:vertAlign w:val="superscript"/>
    </w:rPr>
  </w:style>
  <w:style w:type="character" w:styleId="PageNumber">
    <w:name w:val="page number"/>
    <w:unhideWhenUsed/>
    <w:rsid w:val="00A732F3"/>
    <w:rPr>
      <w:rFonts w:ascii="Times New Roman" w:hAnsi="Times New Roman" w:cs="Times New Roman" w:hint="default"/>
    </w:rPr>
  </w:style>
  <w:style w:type="character" w:styleId="FollowedHyperlink">
    <w:name w:val="FollowedHyperlink"/>
    <w:unhideWhenUsed/>
    <w:rsid w:val="00A732F3"/>
    <w:rPr>
      <w:color w:val="954F72"/>
      <w:u w:val="single"/>
    </w:rPr>
  </w:style>
  <w:style w:type="character" w:styleId="Emphasis">
    <w:name w:val="Emphasis"/>
    <w:basedOn w:val="DefaultParagraphFont"/>
    <w:rsid w:val="00A732F3"/>
    <w:rPr>
      <w:i/>
      <w:iCs/>
    </w:rPr>
  </w:style>
  <w:style w:type="character" w:styleId="LineNumber">
    <w:name w:val="line number"/>
    <w:basedOn w:val="DefaultParagraphFont"/>
    <w:unhideWhenUsed/>
    <w:rsid w:val="00A732F3"/>
  </w:style>
  <w:style w:type="character" w:styleId="HTMLDefinition">
    <w:name w:val="HTML Definition"/>
    <w:unhideWhenUsed/>
    <w:rsid w:val="00A732F3"/>
    <w:rPr>
      <w:i/>
      <w:iCs/>
    </w:rPr>
  </w:style>
  <w:style w:type="character" w:styleId="HTMLTypewriter">
    <w:name w:val="HTML Typewriter"/>
    <w:semiHidden/>
    <w:unhideWhenUsed/>
    <w:rsid w:val="00A732F3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nhideWhenUsed/>
    <w:rsid w:val="00A732F3"/>
  </w:style>
  <w:style w:type="character" w:styleId="HTMLVariable">
    <w:name w:val="HTML Variable"/>
    <w:unhideWhenUsed/>
    <w:rsid w:val="00A732F3"/>
    <w:rPr>
      <w:i/>
      <w:iCs/>
    </w:rPr>
  </w:style>
  <w:style w:type="character" w:styleId="HTMLCode">
    <w:name w:val="HTML Code"/>
    <w:unhideWhenUsed/>
    <w:rsid w:val="00A732F3"/>
    <w:rPr>
      <w:rFonts w:ascii="Consolas" w:hAnsi="Consolas"/>
      <w:sz w:val="20"/>
      <w:szCs w:val="20"/>
    </w:rPr>
  </w:style>
  <w:style w:type="character" w:styleId="HTMLCite">
    <w:name w:val="HTML Cite"/>
    <w:unhideWhenUsed/>
    <w:rsid w:val="00A732F3"/>
    <w:rPr>
      <w:i/>
      <w:iCs/>
    </w:rPr>
  </w:style>
  <w:style w:type="character" w:styleId="FootnoteReference">
    <w:name w:val="footnote reference"/>
    <w:unhideWhenUsed/>
    <w:rsid w:val="00A732F3"/>
    <w:rPr>
      <w:position w:val="6"/>
      <w:sz w:val="18"/>
    </w:rPr>
  </w:style>
  <w:style w:type="character" w:styleId="HTMLKeyboard">
    <w:name w:val="HTML Keyboard"/>
    <w:unhideWhenUsed/>
    <w:rsid w:val="00A732F3"/>
    <w:rPr>
      <w:rFonts w:ascii="Consolas" w:hAnsi="Consolas"/>
      <w:sz w:val="20"/>
      <w:szCs w:val="20"/>
    </w:rPr>
  </w:style>
  <w:style w:type="character" w:styleId="HTMLSample">
    <w:name w:val="HTML Sample"/>
    <w:unhideWhenUsed/>
    <w:rsid w:val="00A732F3"/>
    <w:rPr>
      <w:rFonts w:ascii="Consolas" w:hAnsi="Consolas"/>
      <w:sz w:val="24"/>
      <w:szCs w:val="24"/>
    </w:rPr>
  </w:style>
  <w:style w:type="character" w:customStyle="1" w:styleId="LSTitleChar">
    <w:name w:val="LSTitle Char"/>
    <w:link w:val="LSTitle"/>
    <w:qFormat/>
    <w:rsid w:val="00A732F3"/>
    <w:rPr>
      <w:sz w:val="24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A732F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732F3"/>
    <w:rPr>
      <w:i/>
      <w:iCs/>
      <w:color w:val="000000" w:themeColor="text1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customStyle="1" w:styleId="Revision1">
    <w:name w:val="Revision1"/>
    <w:uiPriority w:val="99"/>
    <w:semiHidden/>
    <w:rsid w:val="00A732F3"/>
    <w:rPr>
      <w:rFonts w:eastAsia="SimSun"/>
      <w:sz w:val="24"/>
      <w:szCs w:val="24"/>
      <w:lang w:val="en-GB" w:eastAsia="ja-JP"/>
    </w:rPr>
  </w:style>
  <w:style w:type="paragraph" w:customStyle="1" w:styleId="Agendaitem">
    <w:name w:val="Agenda_item"/>
    <w:basedOn w:val="Normal"/>
    <w:next w:val="Normal"/>
    <w:uiPriority w:val="99"/>
    <w:qFormat/>
    <w:rsid w:val="00A732F3"/>
    <w:pPr>
      <w:spacing w:before="240"/>
      <w:jc w:val="center"/>
    </w:pPr>
    <w:rPr>
      <w:rFonts w:eastAsia="Calibri"/>
      <w:sz w:val="28"/>
    </w:rPr>
  </w:style>
  <w:style w:type="paragraph" w:customStyle="1" w:styleId="AnnexNo">
    <w:name w:val="Annex_No"/>
    <w:basedOn w:val="Normal"/>
    <w:next w:val="Normal"/>
    <w:uiPriority w:val="99"/>
    <w:rsid w:val="00A732F3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A732F3"/>
    <w:pPr>
      <w:keepNext/>
      <w:keepLines/>
      <w:spacing w:after="280"/>
      <w:jc w:val="center"/>
    </w:pPr>
    <w:rPr>
      <w:rFonts w:eastAsia="Calibri"/>
    </w:rPr>
  </w:style>
  <w:style w:type="paragraph" w:customStyle="1" w:styleId="Annextitle">
    <w:name w:val="Annex_title"/>
    <w:basedOn w:val="Normal"/>
    <w:next w:val="Normal"/>
    <w:uiPriority w:val="99"/>
    <w:rsid w:val="00A732F3"/>
    <w:pPr>
      <w:keepNext/>
      <w:keepLines/>
      <w:spacing w:before="240" w:after="2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A732F3"/>
  </w:style>
  <w:style w:type="paragraph" w:customStyle="1" w:styleId="ApptoAnnex">
    <w:name w:val="App_to_Annex"/>
    <w:basedOn w:val="AppendixNo"/>
    <w:next w:val="Normal"/>
    <w:uiPriority w:val="99"/>
    <w:rsid w:val="00A732F3"/>
  </w:style>
  <w:style w:type="paragraph" w:customStyle="1" w:styleId="Appendixref">
    <w:name w:val="Appendix_ref"/>
    <w:basedOn w:val="Annexref"/>
    <w:next w:val="Annextitle"/>
    <w:uiPriority w:val="99"/>
    <w:rsid w:val="00A732F3"/>
  </w:style>
  <w:style w:type="paragraph" w:customStyle="1" w:styleId="Appendixtitle">
    <w:name w:val="Appendix_title"/>
    <w:basedOn w:val="Annextitle"/>
    <w:next w:val="Normal"/>
    <w:uiPriority w:val="99"/>
    <w:rsid w:val="00A732F3"/>
  </w:style>
  <w:style w:type="paragraph" w:customStyle="1" w:styleId="Artheading">
    <w:name w:val="Art_heading"/>
    <w:basedOn w:val="Normal"/>
    <w:next w:val="Normal"/>
    <w:uiPriority w:val="99"/>
    <w:rsid w:val="00A732F3"/>
    <w:pPr>
      <w:spacing w:before="4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A732F3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Call">
    <w:name w:val="Call"/>
    <w:basedOn w:val="Normal"/>
    <w:next w:val="Normal"/>
    <w:uiPriority w:val="99"/>
    <w:rsid w:val="00A732F3"/>
    <w:pPr>
      <w:keepNext/>
      <w:keepLines/>
      <w:spacing w:before="160"/>
      <w:ind w:left="1134"/>
    </w:pPr>
    <w:rPr>
      <w:rFonts w:eastAsia="Calibri"/>
      <w:i/>
    </w:rPr>
  </w:style>
  <w:style w:type="paragraph" w:customStyle="1" w:styleId="ChapNo">
    <w:name w:val="Chap_No"/>
    <w:basedOn w:val="ArtNo"/>
    <w:next w:val="Normal"/>
    <w:uiPriority w:val="99"/>
    <w:rsid w:val="00A732F3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A732F3"/>
  </w:style>
  <w:style w:type="character" w:customStyle="1" w:styleId="enumlev1Char">
    <w:name w:val="enumlev1 Char"/>
    <w:link w:val="enumlev1"/>
    <w:qFormat/>
    <w:locked/>
    <w:rsid w:val="00A732F3"/>
    <w:rPr>
      <w:sz w:val="24"/>
      <w:szCs w:val="24"/>
      <w:lang w:val="en-GB" w:eastAsia="ja-JP"/>
    </w:rPr>
  </w:style>
  <w:style w:type="paragraph" w:customStyle="1" w:styleId="Equation">
    <w:name w:val="Equation"/>
    <w:basedOn w:val="Normal"/>
    <w:uiPriority w:val="99"/>
    <w:rsid w:val="00A732F3"/>
    <w:pPr>
      <w:tabs>
        <w:tab w:val="center" w:pos="4820"/>
        <w:tab w:val="right" w:pos="9639"/>
      </w:tabs>
    </w:pPr>
    <w:rPr>
      <w:rFonts w:eastAsia="Calibri"/>
    </w:rPr>
  </w:style>
  <w:style w:type="paragraph" w:customStyle="1" w:styleId="Equationlegend">
    <w:name w:val="Equation_legend"/>
    <w:basedOn w:val="NormalIndent"/>
    <w:uiPriority w:val="99"/>
    <w:rsid w:val="00A732F3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No">
    <w:name w:val="Figure_No"/>
    <w:basedOn w:val="Normal"/>
    <w:next w:val="Normal"/>
    <w:uiPriority w:val="99"/>
    <w:rsid w:val="00A732F3"/>
    <w:pPr>
      <w:keepNext/>
      <w:keepLines/>
      <w:spacing w:before="480" w:after="120"/>
      <w:jc w:val="center"/>
    </w:pPr>
    <w:rPr>
      <w:rFonts w:eastAsia="Calibri"/>
      <w:caps/>
      <w:sz w:val="20"/>
    </w:rPr>
  </w:style>
  <w:style w:type="paragraph" w:customStyle="1" w:styleId="Figuretitle">
    <w:name w:val="Figure_title"/>
    <w:basedOn w:val="Normal"/>
    <w:next w:val="Normal"/>
    <w:uiPriority w:val="99"/>
    <w:rsid w:val="00A732F3"/>
    <w:pPr>
      <w:keepNext/>
      <w:keepLines/>
      <w:spacing w:before="0" w:after="48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semiHidden/>
    <w:rsid w:val="00A732F3"/>
    <w:pPr>
      <w:keepNext w:val="0"/>
    </w:pPr>
  </w:style>
  <w:style w:type="paragraph" w:customStyle="1" w:styleId="FirstFooter">
    <w:name w:val="FirstFooter"/>
    <w:basedOn w:val="Footer"/>
    <w:uiPriority w:val="99"/>
    <w:rsid w:val="00A732F3"/>
    <w:pPr>
      <w:tabs>
        <w:tab w:val="clear" w:pos="4680"/>
        <w:tab w:val="clear" w:pos="9360"/>
      </w:tabs>
      <w:spacing w:before="40"/>
    </w:pPr>
    <w:rPr>
      <w:sz w:val="16"/>
    </w:rPr>
  </w:style>
  <w:style w:type="paragraph" w:customStyle="1" w:styleId="Normalaftertitle">
    <w:name w:val="Normal after title"/>
    <w:basedOn w:val="Normal"/>
    <w:next w:val="Normal"/>
    <w:uiPriority w:val="99"/>
    <w:rsid w:val="00A732F3"/>
    <w:pPr>
      <w:spacing w:before="280"/>
    </w:pPr>
    <w:rPr>
      <w:rFonts w:eastAsia="Calibri"/>
    </w:rPr>
  </w:style>
  <w:style w:type="paragraph" w:customStyle="1" w:styleId="Section1">
    <w:name w:val="Section_1"/>
    <w:basedOn w:val="Normal"/>
    <w:uiPriority w:val="99"/>
    <w:rsid w:val="00A732F3"/>
    <w:pPr>
      <w:tabs>
        <w:tab w:val="center" w:pos="4820"/>
      </w:tabs>
      <w:spacing w:before="360"/>
      <w:jc w:val="center"/>
    </w:pPr>
    <w:rPr>
      <w:rFonts w:eastAsia="Calibri"/>
      <w:b/>
    </w:rPr>
  </w:style>
  <w:style w:type="paragraph" w:customStyle="1" w:styleId="Section2">
    <w:name w:val="Section_2"/>
    <w:basedOn w:val="Section1"/>
    <w:uiPriority w:val="99"/>
    <w:rsid w:val="00A732F3"/>
    <w:rPr>
      <w:b w:val="0"/>
      <w:i/>
    </w:rPr>
  </w:style>
  <w:style w:type="paragraph" w:customStyle="1" w:styleId="Section3">
    <w:name w:val="Section_3"/>
    <w:basedOn w:val="Section1"/>
    <w:uiPriority w:val="99"/>
    <w:rsid w:val="00A732F3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A732F3"/>
  </w:style>
  <w:style w:type="paragraph" w:customStyle="1" w:styleId="Sectiontitle">
    <w:name w:val="Section_title"/>
    <w:basedOn w:val="Annextitle"/>
    <w:next w:val="Normalaftertitle"/>
    <w:uiPriority w:val="99"/>
    <w:rsid w:val="00A732F3"/>
  </w:style>
  <w:style w:type="paragraph" w:customStyle="1" w:styleId="SpecialFooter">
    <w:name w:val="Special Footer"/>
    <w:basedOn w:val="Footer"/>
    <w:uiPriority w:val="99"/>
    <w:rsid w:val="00A732F3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spacing w:before="0"/>
      <w:jc w:val="both"/>
    </w:pPr>
    <w:rPr>
      <w:sz w:val="16"/>
    </w:rPr>
  </w:style>
  <w:style w:type="paragraph" w:customStyle="1" w:styleId="Subsection1">
    <w:name w:val="Subsection_1"/>
    <w:basedOn w:val="Section1"/>
    <w:next w:val="Normalaftertitle"/>
    <w:uiPriority w:val="99"/>
    <w:rsid w:val="00A732F3"/>
  </w:style>
  <w:style w:type="paragraph" w:customStyle="1" w:styleId="TableNo">
    <w:name w:val="Table_No"/>
    <w:basedOn w:val="Normal"/>
    <w:next w:val="Normal"/>
    <w:uiPriority w:val="99"/>
    <w:rsid w:val="00A732F3"/>
    <w:pPr>
      <w:keepNext/>
      <w:spacing w:before="560" w:after="120"/>
      <w:jc w:val="center"/>
    </w:pPr>
    <w:rPr>
      <w:rFonts w:eastAsia="Calibri"/>
      <w:caps/>
      <w:sz w:val="20"/>
    </w:rPr>
  </w:style>
  <w:style w:type="paragraph" w:customStyle="1" w:styleId="Normalend">
    <w:name w:val="Normal_end"/>
    <w:basedOn w:val="Normal"/>
    <w:next w:val="Normal"/>
    <w:uiPriority w:val="99"/>
    <w:rsid w:val="00A732F3"/>
    <w:rPr>
      <w:rFonts w:eastAsia="Calibri"/>
      <w:lang w:val="en-US"/>
    </w:rPr>
  </w:style>
  <w:style w:type="paragraph" w:customStyle="1" w:styleId="Proposal">
    <w:name w:val="Proposal"/>
    <w:basedOn w:val="Normal"/>
    <w:next w:val="Normal"/>
    <w:uiPriority w:val="99"/>
    <w:rsid w:val="00A732F3"/>
    <w:pPr>
      <w:keepNext/>
      <w:spacing w:before="240"/>
    </w:pPr>
    <w:rPr>
      <w:rFonts w:eastAsia="Calibri" w:hAnsi="Times New Roman Bold"/>
    </w:rPr>
  </w:style>
  <w:style w:type="paragraph" w:customStyle="1" w:styleId="Reasons">
    <w:name w:val="Reasons"/>
    <w:basedOn w:val="Normal"/>
    <w:uiPriority w:val="99"/>
    <w:rsid w:val="00A732F3"/>
    <w:rPr>
      <w:rFonts w:eastAsia="Calibri"/>
    </w:rPr>
  </w:style>
  <w:style w:type="paragraph" w:customStyle="1" w:styleId="Questiondate">
    <w:name w:val="Question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QuestionNo">
    <w:name w:val="Question_No"/>
    <w:basedOn w:val="Normal"/>
    <w:next w:val="Normal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Questiontitle">
    <w:name w:val="Question_title"/>
    <w:basedOn w:val="Normal"/>
    <w:next w:val="Normal"/>
    <w:rsid w:val="00A732F3"/>
    <w:pPr>
      <w:keepNext/>
      <w:keepLines/>
      <w:spacing w:before="240"/>
      <w:jc w:val="center"/>
    </w:pPr>
    <w:rPr>
      <w:rFonts w:ascii="Times New Roman Bold" w:eastAsia="Calibri" w:hAnsi="Times New Roman Bold"/>
      <w:b/>
      <w:sz w:val="28"/>
    </w:rPr>
  </w:style>
  <w:style w:type="character" w:customStyle="1" w:styleId="TabletextChar">
    <w:name w:val="Table_text Char"/>
    <w:link w:val="Tabletext"/>
    <w:qFormat/>
    <w:locked/>
    <w:rsid w:val="00A732F3"/>
    <w:rPr>
      <w:rFonts w:eastAsia="Times New Roman"/>
      <w:sz w:val="22"/>
      <w:lang w:val="en-GB"/>
    </w:rPr>
  </w:style>
  <w:style w:type="paragraph" w:customStyle="1" w:styleId="Tabletitle">
    <w:name w:val="Table_title"/>
    <w:basedOn w:val="Normal"/>
    <w:next w:val="Tabletext"/>
    <w:uiPriority w:val="99"/>
    <w:rsid w:val="00A732F3"/>
    <w:pPr>
      <w:keepNext/>
      <w:keepLines/>
      <w:spacing w:before="0" w:after="12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Part1">
    <w:name w:val="Part_1"/>
    <w:basedOn w:val="Section1"/>
    <w:next w:val="Section1"/>
    <w:uiPriority w:val="99"/>
    <w:rsid w:val="00A732F3"/>
  </w:style>
  <w:style w:type="paragraph" w:customStyle="1" w:styleId="PartNo">
    <w:name w:val="Part_No"/>
    <w:basedOn w:val="AnnexNo"/>
    <w:next w:val="Normal"/>
    <w:uiPriority w:val="99"/>
    <w:rsid w:val="00A732F3"/>
  </w:style>
  <w:style w:type="paragraph" w:customStyle="1" w:styleId="Partref">
    <w:name w:val="Part_ref"/>
    <w:basedOn w:val="Annexref"/>
    <w:next w:val="Normal"/>
    <w:uiPriority w:val="99"/>
    <w:rsid w:val="00A732F3"/>
  </w:style>
  <w:style w:type="paragraph" w:customStyle="1" w:styleId="Parttitle">
    <w:name w:val="Part_title"/>
    <w:basedOn w:val="Annextitle"/>
    <w:next w:val="Normalaftertitle"/>
    <w:uiPriority w:val="99"/>
    <w:rsid w:val="00A732F3"/>
  </w:style>
  <w:style w:type="paragraph" w:customStyle="1" w:styleId="Recdate">
    <w:name w:val="Rec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ResNo">
    <w:name w:val="Res_No"/>
    <w:basedOn w:val="RecNo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Restitle">
    <w:name w:val="Res_title"/>
    <w:basedOn w:val="Rectitle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AppArtNo">
    <w:name w:val="App_Art_No"/>
    <w:basedOn w:val="ArtNo"/>
    <w:uiPriority w:val="99"/>
    <w:rsid w:val="00A732F3"/>
  </w:style>
  <w:style w:type="paragraph" w:customStyle="1" w:styleId="AppArttitle">
    <w:name w:val="App_Art_title"/>
    <w:basedOn w:val="Arttitle"/>
    <w:uiPriority w:val="99"/>
    <w:rsid w:val="00A732F3"/>
  </w:style>
  <w:style w:type="paragraph" w:customStyle="1" w:styleId="Committee">
    <w:name w:val="Committee"/>
    <w:basedOn w:val="Normal"/>
    <w:uiPriority w:val="99"/>
    <w:qFormat/>
    <w:rsid w:val="00A732F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Verdana" w:eastAsia="Calibri" w:hAnsi="Verdana"/>
      <w:b/>
      <w:sz w:val="20"/>
    </w:rPr>
  </w:style>
  <w:style w:type="paragraph" w:customStyle="1" w:styleId="VolumeTitle">
    <w:name w:val="VolumeTitle"/>
    <w:basedOn w:val="Normal"/>
    <w:uiPriority w:val="99"/>
    <w:semiHidden/>
    <w:rsid w:val="00A732F3"/>
    <w:pPr>
      <w:keepNext/>
      <w:keepLines/>
      <w:spacing w:before="240"/>
      <w:jc w:val="center"/>
    </w:pPr>
    <w:rPr>
      <w:rFonts w:eastAsia="Calibri"/>
      <w:b/>
      <w:sz w:val="48"/>
      <w:szCs w:val="48"/>
    </w:rPr>
  </w:style>
  <w:style w:type="paragraph" w:customStyle="1" w:styleId="Opinionref">
    <w:name w:val="Opinion_ref"/>
    <w:basedOn w:val="Normal"/>
    <w:next w:val="Normalaftertitle"/>
    <w:uiPriority w:val="99"/>
    <w:qFormat/>
    <w:rsid w:val="00A732F3"/>
    <w:pPr>
      <w:spacing w:before="0"/>
      <w:jc w:val="center"/>
    </w:pPr>
    <w:rPr>
      <w:rFonts w:eastAsia="Calibri"/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uiPriority w:val="99"/>
    <w:qFormat/>
    <w:rsid w:val="00A732F3"/>
  </w:style>
  <w:style w:type="paragraph" w:customStyle="1" w:styleId="OpinionNo">
    <w:name w:val="Opinion_No"/>
    <w:basedOn w:val="ResNo"/>
    <w:next w:val="Opiniontitle"/>
    <w:uiPriority w:val="99"/>
    <w:qFormat/>
    <w:rsid w:val="00A732F3"/>
  </w:style>
  <w:style w:type="paragraph" w:customStyle="1" w:styleId="Recref">
    <w:name w:val="Rec_ref"/>
    <w:basedOn w:val="Opinionref"/>
    <w:next w:val="Normalaftertitle"/>
    <w:uiPriority w:val="99"/>
    <w:qFormat/>
    <w:rsid w:val="00A732F3"/>
  </w:style>
  <w:style w:type="paragraph" w:customStyle="1" w:styleId="Resref">
    <w:name w:val="Res_ref"/>
    <w:basedOn w:val="Recref"/>
    <w:next w:val="Normalaftertitle"/>
    <w:uiPriority w:val="99"/>
    <w:qFormat/>
    <w:rsid w:val="00A732F3"/>
  </w:style>
  <w:style w:type="character" w:customStyle="1" w:styleId="AnnexNotitleChar">
    <w:name w:val="Annex_No &amp; title Char"/>
    <w:link w:val="AnnexNotitle"/>
    <w:qFormat/>
    <w:locked/>
    <w:rsid w:val="00A732F3"/>
    <w:rPr>
      <w:rFonts w:eastAsia="Times New Roman"/>
      <w:b/>
      <w:sz w:val="28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rsid w:val="00A732F3"/>
    <w:rPr>
      <w:rFonts w:eastAsia="Calibri"/>
    </w:rPr>
  </w:style>
  <w:style w:type="paragraph" w:customStyle="1" w:styleId="Border">
    <w:name w:val="Border"/>
    <w:basedOn w:val="Normal"/>
    <w:uiPriority w:val="99"/>
    <w:rsid w:val="00A732F3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1871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sz w:val="20"/>
    </w:rPr>
  </w:style>
  <w:style w:type="paragraph" w:customStyle="1" w:styleId="TopHeader">
    <w:name w:val="TopHeader"/>
    <w:basedOn w:val="Normal"/>
    <w:rsid w:val="00A732F3"/>
    <w:pPr>
      <w:tabs>
        <w:tab w:val="left" w:pos="1134"/>
        <w:tab w:val="left" w:pos="1871"/>
        <w:tab w:val="left" w:pos="2268"/>
      </w:tabs>
    </w:pPr>
    <w:rPr>
      <w:rFonts w:ascii="Verdana" w:hAnsi="Verdana" w:cs="Times New Roman Bold"/>
      <w:b/>
      <w:bCs/>
    </w:rPr>
  </w:style>
  <w:style w:type="paragraph" w:customStyle="1" w:styleId="Abstract">
    <w:name w:val="Abstract"/>
    <w:basedOn w:val="Normal"/>
    <w:uiPriority w:val="99"/>
    <w:rsid w:val="00A732F3"/>
    <w:pPr>
      <w:tabs>
        <w:tab w:val="left" w:pos="1134"/>
        <w:tab w:val="left" w:pos="1871"/>
        <w:tab w:val="left" w:pos="2268"/>
      </w:tabs>
    </w:pPr>
    <w:rPr>
      <w:lang w:val="en-US"/>
    </w:rPr>
  </w:style>
  <w:style w:type="paragraph" w:customStyle="1" w:styleId="LSnumber">
    <w:name w:val="LSnumber"/>
    <w:basedOn w:val="Normal"/>
    <w:uiPriority w:val="99"/>
    <w:rsid w:val="00A732F3"/>
    <w:pPr>
      <w:jc w:val="right"/>
    </w:pPr>
    <w:rPr>
      <w:rFonts w:eastAsia="Calibri"/>
      <w:b/>
      <w:bCs/>
      <w:sz w:val="32"/>
      <w:szCs w:val="32"/>
    </w:rPr>
  </w:style>
  <w:style w:type="paragraph" w:customStyle="1" w:styleId="Questionref">
    <w:name w:val="Question_ref"/>
    <w:basedOn w:val="Normal"/>
    <w:next w:val="Questiondate"/>
    <w:uiPriority w:val="99"/>
    <w:rsid w:val="00A732F3"/>
    <w:pPr>
      <w:keepNext/>
      <w:keepLines/>
      <w:jc w:val="center"/>
    </w:pPr>
    <w:rPr>
      <w:i/>
    </w:rPr>
  </w:style>
  <w:style w:type="paragraph" w:customStyle="1" w:styleId="Repdate">
    <w:name w:val="Rep_date"/>
    <w:basedOn w:val="Normal"/>
    <w:next w:val="Normalaftertitle"/>
    <w:uiPriority w:val="99"/>
    <w:rsid w:val="00A732F3"/>
    <w:pPr>
      <w:keepNext/>
      <w:keepLines/>
      <w:jc w:val="right"/>
    </w:pPr>
    <w:rPr>
      <w:i/>
      <w:sz w:val="22"/>
    </w:rPr>
  </w:style>
  <w:style w:type="paragraph" w:customStyle="1" w:styleId="Reptitle">
    <w:name w:val="Rep_title"/>
    <w:basedOn w:val="Normal"/>
    <w:next w:val="Repref"/>
    <w:uiPriority w:val="99"/>
    <w:rsid w:val="00A732F3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Repref">
    <w:name w:val="Rep_ref"/>
    <w:basedOn w:val="Normal"/>
    <w:next w:val="Repdate"/>
    <w:uiPriority w:val="99"/>
    <w:rsid w:val="00A732F3"/>
    <w:pPr>
      <w:keepNext/>
      <w:keepLines/>
      <w:jc w:val="center"/>
    </w:pPr>
    <w:rPr>
      <w:i/>
    </w:rPr>
  </w:style>
  <w:style w:type="paragraph" w:customStyle="1" w:styleId="RepNo">
    <w:name w:val="Rep_No"/>
    <w:basedOn w:val="Normal"/>
    <w:next w:val="Reptitle"/>
    <w:uiPriority w:val="99"/>
    <w:rsid w:val="00A732F3"/>
    <w:pPr>
      <w:keepNext/>
      <w:keepLines/>
      <w:spacing w:before="480"/>
      <w:jc w:val="center"/>
    </w:pPr>
    <w:rPr>
      <w:caps/>
      <w:sz w:val="28"/>
    </w:rPr>
  </w:style>
  <w:style w:type="paragraph" w:customStyle="1" w:styleId="Head">
    <w:name w:val="Head"/>
    <w:basedOn w:val="Normal"/>
    <w:uiPriority w:val="99"/>
    <w:rsid w:val="00A732F3"/>
    <w:pPr>
      <w:tabs>
        <w:tab w:val="left" w:pos="6663"/>
      </w:tabs>
      <w:spacing w:before="0"/>
    </w:pPr>
  </w:style>
  <w:style w:type="paragraph" w:customStyle="1" w:styleId="FooterQP">
    <w:name w:val="Footer_QP"/>
    <w:basedOn w:val="Normal"/>
    <w:uiPriority w:val="99"/>
    <w:rsid w:val="00A732F3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Address">
    <w:name w:val="Address"/>
    <w:basedOn w:val="Normal"/>
    <w:uiPriority w:val="99"/>
    <w:rsid w:val="00A732F3"/>
    <w:pPr>
      <w:tabs>
        <w:tab w:val="left" w:pos="4820"/>
        <w:tab w:val="left" w:pos="5529"/>
      </w:tabs>
      <w:ind w:left="794"/>
    </w:pPr>
    <w:rPr>
      <w:rFonts w:eastAsia="MS Mincho"/>
    </w:rPr>
  </w:style>
  <w:style w:type="paragraph" w:customStyle="1" w:styleId="Keywords">
    <w:name w:val="Keywords"/>
    <w:basedOn w:val="Normal"/>
    <w:uiPriority w:val="99"/>
    <w:rsid w:val="00A732F3"/>
    <w:pPr>
      <w:ind w:left="794" w:hanging="794"/>
    </w:pPr>
    <w:rPr>
      <w:rFonts w:eastAsia="MS Mincho"/>
    </w:rPr>
  </w:style>
  <w:style w:type="paragraph" w:customStyle="1" w:styleId="Qlist">
    <w:name w:val="Qlist"/>
    <w:basedOn w:val="Normal"/>
    <w:uiPriority w:val="99"/>
    <w:rsid w:val="00A732F3"/>
    <w:pPr>
      <w:tabs>
        <w:tab w:val="left" w:pos="1843"/>
        <w:tab w:val="left" w:pos="2268"/>
      </w:tabs>
      <w:ind w:left="2268" w:hanging="2268"/>
    </w:pPr>
    <w:rPr>
      <w:rFonts w:eastAsia="MS Mincho"/>
      <w:b/>
    </w:rPr>
  </w:style>
  <w:style w:type="paragraph" w:customStyle="1" w:styleId="Normalkeepwithnext">
    <w:name w:val="Normal_keep_with_next"/>
    <w:basedOn w:val="Normal"/>
    <w:uiPriority w:val="99"/>
    <w:rsid w:val="00A732F3"/>
    <w:pPr>
      <w:keepNext/>
    </w:pPr>
  </w:style>
  <w:style w:type="character" w:customStyle="1" w:styleId="Appdef">
    <w:name w:val="App_def"/>
    <w:rsid w:val="00A732F3"/>
    <w:rPr>
      <w:rFonts w:ascii="Times New Roman" w:hAnsi="Times New Roman" w:cs="Times New Roman" w:hint="default"/>
      <w:b/>
    </w:rPr>
  </w:style>
  <w:style w:type="character" w:customStyle="1" w:styleId="Appref">
    <w:name w:val="App_ref"/>
    <w:basedOn w:val="DefaultParagraphFont"/>
    <w:rsid w:val="00A732F3"/>
  </w:style>
  <w:style w:type="character" w:customStyle="1" w:styleId="Artdef">
    <w:name w:val="Art_def"/>
    <w:rsid w:val="00A732F3"/>
    <w:rPr>
      <w:rFonts w:ascii="Times New Roman" w:hAnsi="Times New Roman" w:cs="Times New Roman" w:hint="default"/>
      <w:b/>
    </w:rPr>
  </w:style>
  <w:style w:type="character" w:customStyle="1" w:styleId="Artref">
    <w:name w:val="Art_ref"/>
    <w:basedOn w:val="DefaultParagraphFont"/>
    <w:rsid w:val="00A732F3"/>
  </w:style>
  <w:style w:type="character" w:customStyle="1" w:styleId="BookTitle1">
    <w:name w:val="Book Title1"/>
    <w:uiPriority w:val="33"/>
    <w:rsid w:val="00A732F3"/>
    <w:rPr>
      <w:b/>
      <w:bCs/>
      <w:i/>
      <w:iCs/>
      <w:spacing w:val="5"/>
    </w:rPr>
  </w:style>
  <w:style w:type="character" w:customStyle="1" w:styleId="Hashtag1">
    <w:name w:val="Hashtag1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IntenseEmphasis1">
    <w:name w:val="Intense Emphasis1"/>
    <w:uiPriority w:val="21"/>
    <w:rsid w:val="00A732F3"/>
    <w:rPr>
      <w:i/>
      <w:iCs/>
      <w:color w:val="5B9BD5"/>
    </w:rPr>
  </w:style>
  <w:style w:type="paragraph" w:styleId="IntenseQuote">
    <w:name w:val="Intense Quote"/>
    <w:basedOn w:val="Normal"/>
    <w:next w:val="Normal"/>
    <w:link w:val="IntenseQuoteChar"/>
    <w:uiPriority w:val="30"/>
    <w:rsid w:val="00A732F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Calibri"/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F3"/>
    <w:rPr>
      <w:rFonts w:eastAsia="Calibri"/>
      <w:i/>
      <w:iCs/>
      <w:color w:val="5B9BD5"/>
      <w:sz w:val="24"/>
      <w:szCs w:val="24"/>
      <w:lang w:val="en-GB" w:eastAsia="ja-JP"/>
    </w:rPr>
  </w:style>
  <w:style w:type="character" w:customStyle="1" w:styleId="IntenseReference1">
    <w:name w:val="Intense Reference1"/>
    <w:uiPriority w:val="32"/>
    <w:rsid w:val="00A732F3"/>
    <w:rPr>
      <w:b/>
      <w:bCs/>
      <w:smallCaps/>
      <w:color w:val="5B9BD5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A732F3"/>
    <w:pPr>
      <w:ind w:left="720"/>
      <w:contextualSpacing/>
    </w:pPr>
    <w:rPr>
      <w:rFonts w:eastAsia="Calibri"/>
    </w:rPr>
  </w:style>
  <w:style w:type="character" w:customStyle="1" w:styleId="Mention1">
    <w:name w:val="Mention1"/>
    <w:uiPriority w:val="99"/>
    <w:semiHidden/>
    <w:unhideWhenUsed/>
    <w:rsid w:val="00A732F3"/>
    <w:rPr>
      <w:color w:val="2B579A"/>
      <w:shd w:val="clear" w:color="auto" w:fill="E1DFDD"/>
    </w:rPr>
  </w:style>
  <w:style w:type="paragraph" w:styleId="NoSpacing">
    <w:name w:val="No Spacing"/>
    <w:uiPriority w:val="1"/>
    <w:rsid w:val="00A732F3"/>
    <w:rPr>
      <w:rFonts w:eastAsia="Calibri"/>
      <w:sz w:val="24"/>
      <w:szCs w:val="24"/>
      <w:lang w:val="en-GB" w:eastAsia="ja-JP"/>
    </w:rPr>
  </w:style>
  <w:style w:type="character" w:customStyle="1" w:styleId="SmartHyperlink1">
    <w:name w:val="Smart Hyperlink1"/>
    <w:uiPriority w:val="99"/>
    <w:semiHidden/>
    <w:unhideWhenUsed/>
    <w:rsid w:val="00A732F3"/>
    <w:rPr>
      <w:u w:val="dotted"/>
    </w:rPr>
  </w:style>
  <w:style w:type="character" w:customStyle="1" w:styleId="SmartLink1">
    <w:name w:val="SmartLink1"/>
    <w:uiPriority w:val="99"/>
    <w:semiHidden/>
    <w:unhideWhenUsed/>
    <w:rsid w:val="00A732F3"/>
    <w:rPr>
      <w:color w:val="0563C1"/>
      <w:u w:val="single"/>
      <w:shd w:val="clear" w:color="auto" w:fill="E1DFDD"/>
    </w:rPr>
  </w:style>
  <w:style w:type="character" w:customStyle="1" w:styleId="SmartLinkError1">
    <w:name w:val="SmartLinkError1"/>
    <w:uiPriority w:val="99"/>
    <w:semiHidden/>
    <w:unhideWhenUsed/>
    <w:rsid w:val="00A732F3"/>
    <w:rPr>
      <w:color w:val="FF0000"/>
    </w:rPr>
  </w:style>
  <w:style w:type="character" w:customStyle="1" w:styleId="SubtleEmphasis1">
    <w:name w:val="Subtle Emphasis1"/>
    <w:uiPriority w:val="19"/>
    <w:rsid w:val="00A732F3"/>
    <w:rPr>
      <w:i/>
      <w:iCs/>
      <w:color w:val="404040"/>
    </w:rPr>
  </w:style>
  <w:style w:type="character" w:customStyle="1" w:styleId="SubtleReference1">
    <w:name w:val="Subtle Reference1"/>
    <w:uiPriority w:val="31"/>
    <w:rsid w:val="00A732F3"/>
    <w:rPr>
      <w:smallCaps/>
      <w:color w:val="5A5A5A"/>
    </w:rPr>
  </w:style>
  <w:style w:type="paragraph" w:customStyle="1" w:styleId="TOCHeading1">
    <w:name w:val="TOC Heading1"/>
    <w:basedOn w:val="Heading1"/>
    <w:next w:val="Normal"/>
    <w:uiPriority w:val="39"/>
    <w:unhideWhenUsed/>
    <w:rsid w:val="00A732F3"/>
    <w:pPr>
      <w:numPr>
        <w:numId w:val="0"/>
      </w:numPr>
      <w:tabs>
        <w:tab w:val="left" w:pos="432"/>
      </w:tabs>
      <w:outlineLvl w:val="9"/>
    </w:pPr>
    <w:rPr>
      <w:rFonts w:ascii="Calibri Light" w:eastAsia="SimSun" w:hAnsi="Calibri Light" w:cs="Times New Roman"/>
      <w:b w:val="0"/>
      <w:color w:val="2E74B5"/>
      <w:sz w:val="32"/>
    </w:rPr>
  </w:style>
  <w:style w:type="character" w:customStyle="1" w:styleId="UnresolvedMention11">
    <w:name w:val="Unresolved Mention11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sid w:val="00A732F3"/>
    <w:rPr>
      <w:rFonts w:eastAsia="Calibri"/>
      <w:sz w:val="24"/>
      <w:szCs w:val="24"/>
      <w:lang w:val="en-GB" w:eastAsia="ja-JP"/>
    </w:rPr>
  </w:style>
  <w:style w:type="character" w:customStyle="1" w:styleId="Hashtag2">
    <w:name w:val="Hashtag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2">
    <w:name w:val="SmartLink2"/>
    <w:basedOn w:val="DefaultParagraphFont"/>
    <w:uiPriority w:val="99"/>
    <w:semiHidden/>
    <w:unhideWhenUsed/>
    <w:rsid w:val="00A732F3"/>
    <w:rPr>
      <w:color w:val="0000FF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A732F3"/>
    <w:rPr>
      <w:color w:val="FF000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32F3"/>
  </w:style>
  <w:style w:type="character" w:styleId="BookTitle">
    <w:name w:val="Book Title"/>
    <w:basedOn w:val="DefaultParagraphFont"/>
    <w:uiPriority w:val="33"/>
    <w:rsid w:val="00A732F3"/>
    <w:rPr>
      <w:b/>
      <w:bCs/>
      <w:i/>
      <w:iCs/>
      <w:spacing w:val="5"/>
    </w:rPr>
  </w:style>
  <w:style w:type="character" w:customStyle="1" w:styleId="Hashtag3">
    <w:name w:val="Hashtag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rsid w:val="00A732F3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rsid w:val="00A732F3"/>
    <w:rPr>
      <w:b/>
      <w:bCs/>
      <w:smallCaps/>
      <w:color w:val="4F81BD" w:themeColor="accent1"/>
      <w:spacing w:val="5"/>
    </w:rPr>
  </w:style>
  <w:style w:type="character" w:customStyle="1" w:styleId="Mention3">
    <w:name w:val="Mention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3">
    <w:name w:val="Smart Hyperlink3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3">
    <w:name w:val="SmartLink3"/>
    <w:basedOn w:val="DefaultParagraphFont"/>
    <w:uiPriority w:val="99"/>
    <w:semiHidden/>
    <w:unhideWhenUsed/>
    <w:rsid w:val="00A732F3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A732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732F3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rsid w:val="00A732F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61ADA"/>
    <w:rPr>
      <w:color w:val="605E5C"/>
      <w:shd w:val="clear" w:color="auto" w:fill="E1DFDD"/>
    </w:rPr>
  </w:style>
  <w:style w:type="paragraph" w:customStyle="1" w:styleId="Volumetitle0">
    <w:name w:val="Volume_title"/>
    <w:basedOn w:val="Normal"/>
    <w:qFormat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Summary">
    <w:name w:val="HeadingSummary"/>
    <w:basedOn w:val="Headingb"/>
    <w:qFormat/>
    <w:rsid w:val="003B67BF"/>
  </w:style>
  <w:style w:type="paragraph" w:customStyle="1" w:styleId="Destination">
    <w:name w:val="Destination"/>
    <w:basedOn w:val="Normal"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Verdana" w:eastAsia="Times New Roman" w:hAnsi="Verdana"/>
      <w:b/>
      <w:sz w:val="20"/>
      <w:szCs w:val="20"/>
      <w:lang w:eastAsia="en-US"/>
    </w:rPr>
  </w:style>
  <w:style w:type="numbering" w:customStyle="1" w:styleId="1">
    <w:name w:val="スタイル1"/>
    <w:rsid w:val="003B67BF"/>
    <w:pPr>
      <w:numPr>
        <w:numId w:val="80"/>
      </w:numPr>
    </w:pPr>
  </w:style>
  <w:style w:type="paragraph" w:styleId="Revision">
    <w:name w:val="Revision"/>
    <w:hidden/>
    <w:uiPriority w:val="99"/>
    <w:semiHidden/>
    <w:rsid w:val="003B67BF"/>
    <w:rPr>
      <w:rFonts w:eastAsia="SimSun"/>
      <w:sz w:val="24"/>
      <w:szCs w:val="24"/>
      <w:lang w:val="en-GB" w:eastAsia="ja-JP"/>
    </w:rPr>
  </w:style>
  <w:style w:type="character" w:customStyle="1" w:styleId="Hashtag4">
    <w:name w:val="Hashtag4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customStyle="1" w:styleId="Mention4">
    <w:name w:val="Mention4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customStyle="1" w:styleId="SmartHyperlink4">
    <w:name w:val="Smart Hyperlink4"/>
    <w:basedOn w:val="DefaultParagraphFont"/>
    <w:uiPriority w:val="99"/>
    <w:semiHidden/>
    <w:unhideWhenUsed/>
    <w:rsid w:val="003B67BF"/>
    <w:rPr>
      <w:u w:val="dotted"/>
    </w:rPr>
  </w:style>
  <w:style w:type="character" w:customStyle="1" w:styleId="SmartLink4">
    <w:name w:val="SmartLink4"/>
    <w:basedOn w:val="DefaultParagraphFont"/>
    <w:uiPriority w:val="99"/>
    <w:semiHidden/>
    <w:unhideWhenUsed/>
    <w:rsid w:val="003B67BF"/>
    <w:rPr>
      <w:color w:val="0000FF"/>
      <w:u w:val="single"/>
      <w:shd w:val="clear" w:color="auto" w:fill="F3F2F1"/>
    </w:rPr>
  </w:style>
  <w:style w:type="character" w:customStyle="1" w:styleId="normaltextrun">
    <w:name w:val="normaltextrun"/>
    <w:basedOn w:val="DefaultParagraphFont"/>
    <w:rsid w:val="00134EFF"/>
  </w:style>
  <w:style w:type="character" w:styleId="UnresolvedMention">
    <w:name w:val="Unresolved Mention"/>
    <w:basedOn w:val="DefaultParagraphFont"/>
    <w:uiPriority w:val="99"/>
    <w:semiHidden/>
    <w:unhideWhenUsed/>
    <w:rsid w:val="00A46C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qishuguang[at]caict.ac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69974-0A66-4C35-B1A3-1FB530F9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SG16: Updated set of Questions</vt:lpstr>
    </vt:vector>
  </TitlesOfParts>
  <Manager>ITU-T</Manager>
  <Company>International Telecommunication Union (ITU)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SG16: Updated set of Questions</dc:title>
  <dc:subject/>
  <dc:creator>ITU-T SG16 Chairman</dc:creator>
  <cp:keywords/>
  <dc:description>TSAG-TDxxx  For: Virtual, 11-18 January 2021_x000d_Document date: _x000d_Saved by ITU51014895 at 19:05:36 on 26/11/2020</dc:description>
  <cp:lastModifiedBy>Al-Mnini, Lara</cp:lastModifiedBy>
  <cp:revision>3</cp:revision>
  <cp:lastPrinted>2011-04-05T14:28:00Z</cp:lastPrinted>
  <dcterms:created xsi:type="dcterms:W3CDTF">2020-12-11T10:03:00Z</dcterms:created>
  <dcterms:modified xsi:type="dcterms:W3CDTF">2020-12-17T08:59:00Z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11-18 January 2021</vt:lpwstr>
  </property>
  <property fmtid="{D5CDD505-2E9C-101B-9397-08002B2CF9AE}" pid="7" name="Docauthor">
    <vt:lpwstr>ITU-T SG16 Chairman</vt:lpwstr>
  </property>
</Properties>
</file>